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98723" w14:textId="77777777" w:rsidR="004118B8" w:rsidRDefault="004118B8" w:rsidP="00592B9D">
      <w:pPr>
        <w:autoSpaceDE w:val="0"/>
        <w:autoSpaceDN w:val="0"/>
        <w:adjustRightInd w:val="0"/>
        <w:spacing w:line="360" w:lineRule="auto"/>
        <w:ind w:left="6372" w:firstLine="708"/>
        <w:jc w:val="center"/>
        <w:rPr>
          <w:rFonts w:ascii="Arial" w:hAnsi="Arial" w:cs="Arial"/>
          <w:b/>
          <w:sz w:val="22"/>
          <w:szCs w:val="22"/>
        </w:rPr>
      </w:pPr>
    </w:p>
    <w:p w14:paraId="33D20788" w14:textId="77777777" w:rsidR="00D07E26" w:rsidRDefault="007E0B36" w:rsidP="00592B9D">
      <w:pPr>
        <w:autoSpaceDE w:val="0"/>
        <w:autoSpaceDN w:val="0"/>
        <w:adjustRightInd w:val="0"/>
        <w:spacing w:line="360" w:lineRule="auto"/>
        <w:ind w:left="6372" w:firstLine="708"/>
        <w:jc w:val="center"/>
        <w:rPr>
          <w:rFonts w:ascii="Arial" w:hAnsi="Arial" w:cs="Arial"/>
          <w:b/>
          <w:sz w:val="22"/>
          <w:szCs w:val="22"/>
        </w:rPr>
      </w:pPr>
      <w:r w:rsidRPr="00310D8F">
        <w:rPr>
          <w:rFonts w:ascii="Arial" w:hAnsi="Arial" w:cs="Arial"/>
          <w:b/>
          <w:sz w:val="22"/>
          <w:szCs w:val="22"/>
        </w:rPr>
        <w:t>Załącznik n</w:t>
      </w:r>
      <w:r w:rsidR="003019E1" w:rsidRPr="00310D8F">
        <w:rPr>
          <w:rFonts w:ascii="Arial" w:hAnsi="Arial" w:cs="Arial"/>
          <w:b/>
          <w:sz w:val="22"/>
          <w:szCs w:val="22"/>
        </w:rPr>
        <w:t xml:space="preserve">r </w:t>
      </w:r>
      <w:r w:rsidR="007F0389">
        <w:rPr>
          <w:rFonts w:ascii="Arial" w:hAnsi="Arial" w:cs="Arial"/>
          <w:b/>
          <w:sz w:val="22"/>
          <w:szCs w:val="22"/>
        </w:rPr>
        <w:t>2</w:t>
      </w:r>
      <w:r w:rsidR="0051498B" w:rsidRPr="00310D8F">
        <w:rPr>
          <w:rFonts w:ascii="Arial" w:hAnsi="Arial" w:cs="Arial"/>
          <w:b/>
          <w:sz w:val="22"/>
          <w:szCs w:val="22"/>
        </w:rPr>
        <w:t xml:space="preserve"> </w:t>
      </w:r>
      <w:r w:rsidR="001716E0" w:rsidRPr="00310D8F">
        <w:rPr>
          <w:rFonts w:ascii="Arial" w:hAnsi="Arial" w:cs="Arial"/>
          <w:b/>
          <w:sz w:val="22"/>
          <w:szCs w:val="22"/>
        </w:rPr>
        <w:t>do S</w:t>
      </w:r>
      <w:r w:rsidR="00D07E26" w:rsidRPr="00310D8F">
        <w:rPr>
          <w:rFonts w:ascii="Arial" w:hAnsi="Arial" w:cs="Arial"/>
          <w:b/>
          <w:sz w:val="22"/>
          <w:szCs w:val="22"/>
        </w:rPr>
        <w:t>WZ</w:t>
      </w:r>
    </w:p>
    <w:p w14:paraId="1B77C0A1" w14:textId="77777777" w:rsidR="005147EA" w:rsidRPr="005147EA" w:rsidRDefault="005147EA" w:rsidP="005147EA">
      <w:pPr>
        <w:autoSpaceDE w:val="0"/>
        <w:autoSpaceDN w:val="0"/>
        <w:adjustRightInd w:val="0"/>
        <w:spacing w:line="360" w:lineRule="auto"/>
        <w:ind w:left="6372"/>
        <w:rPr>
          <w:rFonts w:ascii="Arial" w:hAnsi="Arial" w:cs="Arial"/>
          <w:b/>
          <w:i/>
          <w:sz w:val="22"/>
          <w:szCs w:val="22"/>
        </w:rPr>
      </w:pPr>
      <w:r w:rsidRPr="005147EA">
        <w:rPr>
          <w:rFonts w:ascii="Arial" w:hAnsi="Arial" w:cs="Arial"/>
          <w:b/>
          <w:i/>
          <w:sz w:val="22"/>
          <w:szCs w:val="22"/>
        </w:rPr>
        <w:t xml:space="preserve">         (Załącznik nr </w:t>
      </w:r>
      <w:r w:rsidR="00C3244C">
        <w:rPr>
          <w:rFonts w:ascii="Arial" w:hAnsi="Arial" w:cs="Arial"/>
          <w:b/>
          <w:i/>
          <w:sz w:val="22"/>
          <w:szCs w:val="22"/>
        </w:rPr>
        <w:t>2</w:t>
      </w:r>
      <w:r w:rsidRPr="005147EA">
        <w:rPr>
          <w:rFonts w:ascii="Arial" w:hAnsi="Arial" w:cs="Arial"/>
          <w:b/>
          <w:i/>
          <w:sz w:val="22"/>
          <w:szCs w:val="22"/>
        </w:rPr>
        <w:t xml:space="preserve"> do umowy)</w:t>
      </w:r>
    </w:p>
    <w:p w14:paraId="299BB18A" w14:textId="77777777" w:rsidR="00FE22C4" w:rsidRPr="00310D8F" w:rsidRDefault="00FE22C4" w:rsidP="00FE22C4">
      <w:pPr>
        <w:rPr>
          <w:rFonts w:ascii="Arial" w:hAnsi="Arial" w:cs="Arial"/>
          <w:sz w:val="22"/>
          <w:szCs w:val="22"/>
        </w:rPr>
      </w:pPr>
    </w:p>
    <w:p w14:paraId="54F6D39F" w14:textId="77777777" w:rsidR="00562548" w:rsidRPr="00310D8F" w:rsidRDefault="00B535E0" w:rsidP="00400ED7">
      <w:pPr>
        <w:pStyle w:val="Nagwek1"/>
        <w:numPr>
          <w:ilvl w:val="0"/>
          <w:numId w:val="0"/>
        </w:numPr>
        <w:jc w:val="center"/>
        <w:rPr>
          <w:rFonts w:ascii="Arial" w:hAnsi="Arial" w:cs="Arial"/>
          <w:sz w:val="22"/>
          <w:szCs w:val="22"/>
        </w:rPr>
      </w:pPr>
      <w:r w:rsidRPr="00310D8F">
        <w:rPr>
          <w:rFonts w:ascii="Arial" w:hAnsi="Arial" w:cs="Arial"/>
          <w:sz w:val="22"/>
          <w:szCs w:val="22"/>
        </w:rPr>
        <w:t>FORMULARZ OFERTOWY</w:t>
      </w:r>
    </w:p>
    <w:p w14:paraId="1C216876" w14:textId="77777777" w:rsidR="00562548" w:rsidRPr="00310D8F" w:rsidRDefault="00562548" w:rsidP="00E55D1D">
      <w:pPr>
        <w:tabs>
          <w:tab w:val="left" w:pos="426"/>
        </w:tabs>
        <w:spacing w:line="120" w:lineRule="atLeast"/>
        <w:rPr>
          <w:rFonts w:ascii="Arial" w:hAnsi="Arial" w:cs="Arial"/>
          <w:b/>
          <w:sz w:val="22"/>
          <w:szCs w:val="22"/>
        </w:rPr>
      </w:pPr>
    </w:p>
    <w:p w14:paraId="48B12758" w14:textId="77777777" w:rsidR="00946BBC" w:rsidRPr="00310D8F" w:rsidRDefault="00946BBC" w:rsidP="00E55D1D">
      <w:pPr>
        <w:tabs>
          <w:tab w:val="left" w:pos="426"/>
        </w:tabs>
        <w:spacing w:line="120" w:lineRule="atLeast"/>
        <w:rPr>
          <w:rFonts w:ascii="Arial" w:hAnsi="Arial" w:cs="Arial"/>
          <w:b/>
          <w:sz w:val="22"/>
          <w:szCs w:val="22"/>
        </w:rPr>
      </w:pPr>
    </w:p>
    <w:p w14:paraId="4F3F48D0" w14:textId="77777777" w:rsidR="00D07E26" w:rsidRPr="00310D8F" w:rsidRDefault="00562548" w:rsidP="00D07E26">
      <w:pPr>
        <w:jc w:val="center"/>
        <w:rPr>
          <w:rFonts w:ascii="Arial" w:hAnsi="Arial" w:cs="Arial"/>
          <w:b/>
          <w:sz w:val="22"/>
          <w:szCs w:val="22"/>
        </w:rPr>
      </w:pPr>
      <w:r w:rsidRPr="00310D8F">
        <w:rPr>
          <w:rFonts w:ascii="Arial" w:hAnsi="Arial" w:cs="Arial"/>
          <w:sz w:val="22"/>
          <w:szCs w:val="22"/>
        </w:rPr>
        <w:t>postępowanie o udzie</w:t>
      </w:r>
      <w:r w:rsidR="00FE7C17" w:rsidRPr="00310D8F">
        <w:rPr>
          <w:rFonts w:ascii="Arial" w:hAnsi="Arial" w:cs="Arial"/>
          <w:sz w:val="22"/>
          <w:szCs w:val="22"/>
        </w:rPr>
        <w:t>lenie zamówienia publicznego</w:t>
      </w:r>
      <w:r w:rsidRPr="00310D8F">
        <w:rPr>
          <w:rFonts w:ascii="Arial" w:hAnsi="Arial" w:cs="Arial"/>
          <w:sz w:val="22"/>
          <w:szCs w:val="22"/>
        </w:rPr>
        <w:t xml:space="preserve"> na</w:t>
      </w:r>
      <w:r w:rsidR="00847FAE" w:rsidRPr="00310D8F">
        <w:rPr>
          <w:rFonts w:ascii="Arial" w:hAnsi="Arial" w:cs="Arial"/>
          <w:sz w:val="22"/>
          <w:szCs w:val="22"/>
        </w:rPr>
        <w:t>:</w:t>
      </w:r>
      <w:r w:rsidRPr="00310D8F">
        <w:rPr>
          <w:rFonts w:ascii="Arial" w:hAnsi="Arial" w:cs="Arial"/>
          <w:b/>
          <w:sz w:val="22"/>
          <w:szCs w:val="22"/>
        </w:rPr>
        <w:t xml:space="preserve"> </w:t>
      </w:r>
    </w:p>
    <w:p w14:paraId="49D93857" w14:textId="77777777" w:rsidR="00072D56" w:rsidRPr="00310D8F" w:rsidRDefault="00072D56" w:rsidP="00D07E26">
      <w:pPr>
        <w:jc w:val="center"/>
        <w:rPr>
          <w:rFonts w:ascii="Arial" w:hAnsi="Arial" w:cs="Arial"/>
          <w:sz w:val="22"/>
          <w:szCs w:val="22"/>
        </w:rPr>
      </w:pPr>
    </w:p>
    <w:p w14:paraId="2B2CD387" w14:textId="77777777" w:rsidR="00305F76" w:rsidRPr="00716F68" w:rsidRDefault="00305F76" w:rsidP="006E76B8">
      <w:pPr>
        <w:spacing w:line="276" w:lineRule="auto"/>
        <w:jc w:val="center"/>
        <w:rPr>
          <w:rFonts w:ascii="Arial" w:hAnsi="Arial" w:cs="Arial"/>
          <w:b/>
          <w:lang w:eastAsia="en-US"/>
        </w:rPr>
      </w:pPr>
      <w:r w:rsidRPr="00716F68">
        <w:rPr>
          <w:rFonts w:ascii="Arial" w:hAnsi="Arial" w:cs="Arial"/>
          <w:b/>
        </w:rPr>
        <w:t>Opracowanie „Koncepcji rozwoju kolejowych przewozów pasażerskich o charakterze regionalnym na terenie województwa łódzkiego”</w:t>
      </w:r>
    </w:p>
    <w:p w14:paraId="144E5438" w14:textId="71BB9AC3" w:rsidR="00EA2D59" w:rsidRPr="00305F76" w:rsidRDefault="00305F76" w:rsidP="00305F76">
      <w:pPr>
        <w:autoSpaceDE w:val="0"/>
        <w:autoSpaceDN w:val="0"/>
        <w:adjustRightInd w:val="0"/>
        <w:spacing w:line="360" w:lineRule="auto"/>
        <w:jc w:val="center"/>
        <w:rPr>
          <w:rFonts w:ascii="Arial" w:hAnsi="Arial" w:cs="Arial"/>
          <w:b/>
          <w:sz w:val="20"/>
          <w:szCs w:val="20"/>
        </w:rPr>
      </w:pPr>
      <w:r w:rsidRPr="00310D8F">
        <w:rPr>
          <w:rFonts w:ascii="Arial" w:hAnsi="Arial" w:cs="Arial"/>
          <w:bCs/>
          <w:sz w:val="22"/>
          <w:szCs w:val="22"/>
        </w:rPr>
        <w:t xml:space="preserve"> </w:t>
      </w:r>
      <w:r w:rsidR="000908EE" w:rsidRPr="00310D8F">
        <w:rPr>
          <w:rFonts w:ascii="Arial" w:hAnsi="Arial" w:cs="Arial"/>
          <w:bCs/>
          <w:sz w:val="22"/>
          <w:szCs w:val="22"/>
        </w:rPr>
        <w:t>(sygn. post.</w:t>
      </w:r>
      <w:r w:rsidR="00D07E26" w:rsidRPr="00310D8F">
        <w:rPr>
          <w:rFonts w:ascii="Arial" w:hAnsi="Arial" w:cs="Arial"/>
          <w:bCs/>
          <w:sz w:val="22"/>
          <w:szCs w:val="22"/>
        </w:rPr>
        <w:t xml:space="preserve"> </w:t>
      </w:r>
      <w:r w:rsidRPr="00F33645">
        <w:rPr>
          <w:rFonts w:ascii="Arial" w:hAnsi="Arial" w:cs="Arial"/>
          <w:b/>
          <w:sz w:val="20"/>
          <w:szCs w:val="20"/>
          <w:lang w:eastAsia="en-US"/>
        </w:rPr>
        <w:t>OPPIV.272.31.2026</w:t>
      </w:r>
      <w:r w:rsidR="000908EE" w:rsidRPr="00310D8F">
        <w:rPr>
          <w:rFonts w:ascii="Arial" w:hAnsi="Arial" w:cs="Arial"/>
          <w:sz w:val="22"/>
          <w:szCs w:val="22"/>
        </w:rPr>
        <w:t>)</w:t>
      </w:r>
    </w:p>
    <w:p w14:paraId="1C01A4D0" w14:textId="77777777" w:rsidR="00FE22C4" w:rsidRPr="00310D8F" w:rsidRDefault="00FE22C4" w:rsidP="00847FAE">
      <w:pPr>
        <w:tabs>
          <w:tab w:val="left" w:leader="dot" w:pos="9639"/>
        </w:tabs>
        <w:spacing w:before="180"/>
        <w:rPr>
          <w:rFonts w:ascii="Arial" w:hAnsi="Arial" w:cs="Arial"/>
          <w:sz w:val="22"/>
          <w:szCs w:val="22"/>
        </w:rPr>
      </w:pPr>
    </w:p>
    <w:p w14:paraId="061C8972" w14:textId="77777777" w:rsidR="00847FAE" w:rsidRPr="00310D8F" w:rsidRDefault="00847FAE" w:rsidP="00847FAE">
      <w:pPr>
        <w:tabs>
          <w:tab w:val="left" w:leader="dot" w:pos="9639"/>
        </w:tabs>
        <w:spacing w:before="180"/>
        <w:rPr>
          <w:rFonts w:ascii="Arial" w:hAnsi="Arial" w:cs="Arial"/>
          <w:sz w:val="22"/>
          <w:szCs w:val="22"/>
        </w:rPr>
      </w:pPr>
      <w:r w:rsidRPr="00310D8F">
        <w:rPr>
          <w:rFonts w:ascii="Arial" w:hAnsi="Arial" w:cs="Arial"/>
          <w:sz w:val="22"/>
          <w:szCs w:val="22"/>
        </w:rPr>
        <w:tab/>
      </w:r>
    </w:p>
    <w:p w14:paraId="0FD191A4" w14:textId="77777777" w:rsidR="00847FAE" w:rsidRPr="00310D8F" w:rsidRDefault="001716E0" w:rsidP="00847FAE">
      <w:pPr>
        <w:tabs>
          <w:tab w:val="left" w:leader="dot" w:pos="9639"/>
        </w:tabs>
        <w:spacing w:before="180"/>
        <w:rPr>
          <w:rFonts w:ascii="Arial" w:hAnsi="Arial" w:cs="Arial"/>
          <w:sz w:val="22"/>
          <w:szCs w:val="22"/>
        </w:rPr>
      </w:pPr>
      <w:r w:rsidRPr="00310D8F">
        <w:rPr>
          <w:rFonts w:ascii="Arial" w:hAnsi="Arial" w:cs="Arial"/>
          <w:sz w:val="22"/>
          <w:szCs w:val="22"/>
        </w:rPr>
        <w:tab/>
      </w:r>
    </w:p>
    <w:p w14:paraId="75CCEF08" w14:textId="77777777" w:rsidR="00806439" w:rsidRPr="002B516F" w:rsidRDefault="00847FAE" w:rsidP="00806439">
      <w:pPr>
        <w:tabs>
          <w:tab w:val="center" w:pos="4820"/>
          <w:tab w:val="right" w:pos="9639"/>
        </w:tabs>
        <w:suppressAutoHyphens/>
        <w:spacing w:line="100" w:lineRule="atLeast"/>
        <w:jc w:val="center"/>
        <w:rPr>
          <w:rFonts w:ascii="Arial" w:eastAsia="Calibri" w:hAnsi="Arial" w:cs="Arial"/>
          <w:i/>
          <w:color w:val="00000A"/>
          <w:sz w:val="16"/>
          <w:szCs w:val="16"/>
          <w:lang w:eastAsia="ar-SA"/>
        </w:rPr>
      </w:pPr>
      <w:r w:rsidRPr="00310D8F">
        <w:rPr>
          <w:rFonts w:ascii="Arial" w:hAnsi="Arial" w:cs="Arial"/>
          <w:sz w:val="22"/>
          <w:szCs w:val="22"/>
        </w:rPr>
        <w:tab/>
      </w:r>
      <w:r w:rsidR="00806439" w:rsidRPr="002B516F">
        <w:rPr>
          <w:rFonts w:ascii="Tahoma" w:eastAsia="Calibri" w:hAnsi="Tahoma" w:cs="Tahoma"/>
          <w:color w:val="000000"/>
          <w:sz w:val="18"/>
          <w:szCs w:val="18"/>
          <w:lang w:eastAsia="ar-SA"/>
        </w:rPr>
        <w:t>(</w:t>
      </w:r>
      <w:r w:rsidR="00806439" w:rsidRPr="002B516F">
        <w:rPr>
          <w:rFonts w:ascii="Tahoma" w:eastAsia="Calibri" w:hAnsi="Tahoma" w:cs="Tahoma"/>
          <w:i/>
          <w:color w:val="000000"/>
          <w:sz w:val="16"/>
          <w:szCs w:val="16"/>
          <w:lang w:eastAsia="ar-SA"/>
        </w:rPr>
        <w:t>pełna nazwa albo imię i nazwisko oraz siedziba lub miejsce prowadzonej działalności gospodarczej albo miejsce zamieszkania Wykonawcy lub Wykonawców wspólnie ubiegających się o udzielenie zamówienia</w:t>
      </w:r>
      <w:r w:rsidR="00806439" w:rsidRPr="002B516F">
        <w:rPr>
          <w:rFonts w:ascii="Arial" w:eastAsia="Calibri" w:hAnsi="Arial" w:cs="Arial"/>
          <w:color w:val="00000A"/>
          <w:sz w:val="16"/>
          <w:szCs w:val="16"/>
          <w:lang w:eastAsia="ar-SA"/>
        </w:rPr>
        <w:t>)</w:t>
      </w:r>
    </w:p>
    <w:p w14:paraId="51FAF76C" w14:textId="77777777" w:rsidR="00806439" w:rsidRPr="00A3460D" w:rsidRDefault="00806439" w:rsidP="00806439">
      <w:pPr>
        <w:tabs>
          <w:tab w:val="center" w:pos="4820"/>
          <w:tab w:val="right" w:pos="9639"/>
        </w:tabs>
        <w:suppressAutoHyphens/>
        <w:spacing w:line="100" w:lineRule="atLeast"/>
        <w:jc w:val="center"/>
        <w:rPr>
          <w:rFonts w:ascii="Arial" w:eastAsia="Calibri" w:hAnsi="Arial" w:cs="Arial"/>
          <w:color w:val="00000A"/>
          <w:szCs w:val="20"/>
          <w:lang w:eastAsia="ar-SA"/>
        </w:rPr>
      </w:pPr>
      <w:r w:rsidRPr="002B516F">
        <w:rPr>
          <w:rFonts w:ascii="Arial" w:eastAsia="Calibri" w:hAnsi="Arial" w:cs="Arial"/>
          <w:i/>
          <w:color w:val="00000A"/>
          <w:sz w:val="16"/>
          <w:szCs w:val="16"/>
          <w:lang w:eastAsia="ar-SA"/>
        </w:rPr>
        <w:t>w przypadku Wykonawców wspólnie ubiegających się o zamówienie (np. konsorcjum, spółka cywilna tj. wspólnicy spółki cywilnej) należy wymienić wszystkich Wykonawców wspólnie ubiegających się o zamówienie (w przypadku spółki cywilnej należy wymienić wszystkich wspólników spółki cywilnej)</w:t>
      </w:r>
    </w:p>
    <w:p w14:paraId="23F2CB45" w14:textId="77777777" w:rsidR="00847FAE" w:rsidRPr="00310D8F" w:rsidRDefault="00847FAE" w:rsidP="00847FAE">
      <w:pPr>
        <w:tabs>
          <w:tab w:val="center" w:pos="4820"/>
        </w:tabs>
        <w:rPr>
          <w:rFonts w:ascii="Arial" w:hAnsi="Arial" w:cs="Arial"/>
          <w:sz w:val="22"/>
          <w:szCs w:val="22"/>
        </w:rPr>
      </w:pPr>
    </w:p>
    <w:p w14:paraId="346CD229" w14:textId="77777777" w:rsidR="00847FAE" w:rsidRPr="00A3460D" w:rsidRDefault="00847FAE" w:rsidP="00847FAE">
      <w:pPr>
        <w:tabs>
          <w:tab w:val="left" w:leader="dot" w:pos="4820"/>
          <w:tab w:val="right" w:leader="dot" w:pos="9639"/>
        </w:tabs>
        <w:spacing w:before="180"/>
        <w:rPr>
          <w:rFonts w:ascii="Arial" w:hAnsi="Arial" w:cs="Arial"/>
          <w:sz w:val="22"/>
          <w:szCs w:val="22"/>
          <w:lang w:val="en-US"/>
        </w:rPr>
      </w:pPr>
      <w:r w:rsidRPr="00A3460D">
        <w:rPr>
          <w:rFonts w:ascii="Arial" w:hAnsi="Arial" w:cs="Arial"/>
          <w:sz w:val="22"/>
          <w:szCs w:val="22"/>
          <w:lang w:val="en-US"/>
        </w:rPr>
        <w:t>REGON</w:t>
      </w:r>
      <w:r w:rsidRPr="00A3460D">
        <w:rPr>
          <w:rFonts w:ascii="Arial" w:hAnsi="Arial" w:cs="Arial"/>
          <w:sz w:val="22"/>
          <w:szCs w:val="22"/>
          <w:lang w:val="en-US"/>
        </w:rPr>
        <w:tab/>
        <w:t>NIP</w:t>
      </w:r>
      <w:r w:rsidRPr="00A3460D">
        <w:rPr>
          <w:rFonts w:ascii="Arial" w:hAnsi="Arial" w:cs="Arial"/>
          <w:sz w:val="22"/>
          <w:szCs w:val="22"/>
          <w:lang w:val="en-US"/>
        </w:rPr>
        <w:tab/>
      </w:r>
    </w:p>
    <w:p w14:paraId="4DC73C4C" w14:textId="77777777" w:rsidR="00847FAE" w:rsidRPr="00310D8F" w:rsidRDefault="00847FAE" w:rsidP="00847FAE">
      <w:pPr>
        <w:tabs>
          <w:tab w:val="left" w:leader="dot" w:pos="2793"/>
          <w:tab w:val="left" w:leader="dot" w:pos="5301"/>
          <w:tab w:val="left" w:leader="dot" w:pos="9639"/>
        </w:tabs>
        <w:spacing w:before="180"/>
        <w:rPr>
          <w:rFonts w:ascii="Arial" w:hAnsi="Arial" w:cs="Arial"/>
          <w:sz w:val="22"/>
          <w:szCs w:val="22"/>
          <w:lang w:val="en-US"/>
        </w:rPr>
      </w:pPr>
      <w:r w:rsidRPr="00A3460D">
        <w:rPr>
          <w:rFonts w:ascii="Arial" w:hAnsi="Arial" w:cs="Arial"/>
          <w:sz w:val="22"/>
          <w:szCs w:val="22"/>
          <w:lang w:val="en-US"/>
        </w:rPr>
        <w:t>tel.</w:t>
      </w:r>
      <w:r w:rsidRPr="00A3460D">
        <w:rPr>
          <w:rFonts w:ascii="Arial" w:hAnsi="Arial" w:cs="Arial"/>
          <w:sz w:val="22"/>
          <w:szCs w:val="22"/>
          <w:lang w:val="en-US"/>
        </w:rPr>
        <w:tab/>
        <w:t>fax.</w:t>
      </w:r>
      <w:r w:rsidRPr="00A3460D">
        <w:rPr>
          <w:rFonts w:ascii="Arial" w:hAnsi="Arial" w:cs="Arial"/>
          <w:sz w:val="22"/>
          <w:szCs w:val="22"/>
          <w:lang w:val="en-US"/>
        </w:rPr>
        <w:tab/>
        <w:t>adres e-</w:t>
      </w:r>
      <w:r w:rsidRPr="00310D8F">
        <w:rPr>
          <w:rFonts w:ascii="Arial" w:hAnsi="Arial" w:cs="Arial"/>
          <w:sz w:val="22"/>
          <w:szCs w:val="22"/>
          <w:lang w:val="en-US"/>
        </w:rPr>
        <w:t>mail</w:t>
      </w:r>
      <w:r w:rsidRPr="00310D8F">
        <w:rPr>
          <w:rFonts w:ascii="Arial" w:hAnsi="Arial" w:cs="Arial"/>
          <w:sz w:val="22"/>
          <w:szCs w:val="22"/>
          <w:lang w:val="en-US"/>
        </w:rPr>
        <w:tab/>
      </w:r>
    </w:p>
    <w:p w14:paraId="6F60FB6F" w14:textId="77777777" w:rsidR="00083334" w:rsidRPr="00A3460D" w:rsidRDefault="00083334" w:rsidP="003019E1">
      <w:pPr>
        <w:pStyle w:val="Tretekstu"/>
        <w:spacing w:after="240"/>
        <w:rPr>
          <w:lang w:val="en-US"/>
        </w:rPr>
      </w:pPr>
    </w:p>
    <w:p w14:paraId="769ACAA1" w14:textId="77777777" w:rsidR="003019E1" w:rsidRPr="00310D8F" w:rsidRDefault="003019E1" w:rsidP="003019E1">
      <w:pPr>
        <w:pStyle w:val="Tretekstu"/>
        <w:spacing w:after="240"/>
        <w:rPr>
          <w:b/>
        </w:rPr>
      </w:pPr>
      <w:r w:rsidRPr="00310D8F">
        <w:t>W odpowiedzi na ogłoszenie o zamówie</w:t>
      </w:r>
      <w:r w:rsidR="001716E0" w:rsidRPr="00310D8F">
        <w:t xml:space="preserve">niu </w:t>
      </w:r>
      <w:r w:rsidRPr="00310D8F">
        <w:t>dla przedmiotowego zamówienia</w:t>
      </w:r>
      <w:r w:rsidR="008218E2" w:rsidRPr="00310D8F">
        <w:t xml:space="preserve"> wykonawca</w:t>
      </w:r>
      <w:r w:rsidRPr="00310D8F">
        <w:t>:</w:t>
      </w:r>
    </w:p>
    <w:p w14:paraId="2B5C85B0" w14:textId="77777777" w:rsidR="0070071F" w:rsidRPr="00310D8F" w:rsidRDefault="0070071F" w:rsidP="00592B9D">
      <w:pPr>
        <w:tabs>
          <w:tab w:val="left" w:pos="720"/>
        </w:tabs>
        <w:spacing w:line="360" w:lineRule="auto"/>
        <w:jc w:val="both"/>
        <w:rPr>
          <w:rFonts w:ascii="Arial" w:hAnsi="Arial" w:cs="Arial"/>
          <w:sz w:val="22"/>
          <w:szCs w:val="22"/>
        </w:rPr>
      </w:pPr>
    </w:p>
    <w:p w14:paraId="33DDF341" w14:textId="77777777" w:rsidR="00305F76" w:rsidRDefault="00592B9D" w:rsidP="00592B9D">
      <w:pPr>
        <w:tabs>
          <w:tab w:val="left" w:pos="720"/>
        </w:tabs>
        <w:spacing w:line="360" w:lineRule="auto"/>
        <w:jc w:val="both"/>
        <w:rPr>
          <w:rFonts w:ascii="Arial" w:hAnsi="Arial" w:cs="Arial"/>
          <w:sz w:val="22"/>
          <w:szCs w:val="22"/>
        </w:rPr>
      </w:pPr>
      <w:r w:rsidRPr="00310D8F">
        <w:rPr>
          <w:rFonts w:ascii="Arial" w:hAnsi="Arial" w:cs="Arial"/>
          <w:sz w:val="22"/>
          <w:szCs w:val="22"/>
        </w:rPr>
        <w:t xml:space="preserve">1. </w:t>
      </w:r>
      <w:r w:rsidR="008218E2" w:rsidRPr="00310D8F">
        <w:rPr>
          <w:rFonts w:ascii="Arial" w:hAnsi="Arial" w:cs="Arial"/>
          <w:sz w:val="22"/>
          <w:szCs w:val="22"/>
        </w:rPr>
        <w:t>oferuje</w:t>
      </w:r>
      <w:r w:rsidR="001716E0" w:rsidRPr="00310D8F">
        <w:rPr>
          <w:rFonts w:ascii="Arial" w:hAnsi="Arial" w:cs="Arial"/>
          <w:sz w:val="22"/>
          <w:szCs w:val="22"/>
        </w:rPr>
        <w:t xml:space="preserve"> wykonanie </w:t>
      </w:r>
      <w:r w:rsidR="006072C2">
        <w:rPr>
          <w:rFonts w:ascii="Arial" w:hAnsi="Arial" w:cs="Arial"/>
          <w:sz w:val="22"/>
          <w:szCs w:val="22"/>
        </w:rPr>
        <w:t xml:space="preserve">całego zakresu </w:t>
      </w:r>
      <w:r w:rsidR="00FE22C4" w:rsidRPr="00310D8F">
        <w:rPr>
          <w:rFonts w:ascii="Arial" w:hAnsi="Arial" w:cs="Arial"/>
          <w:sz w:val="22"/>
          <w:szCs w:val="22"/>
        </w:rPr>
        <w:t xml:space="preserve">przedmiotu zamówienia </w:t>
      </w:r>
      <w:r w:rsidR="001716E0" w:rsidRPr="00310D8F">
        <w:rPr>
          <w:rFonts w:ascii="Arial" w:hAnsi="Arial" w:cs="Arial"/>
          <w:sz w:val="22"/>
          <w:szCs w:val="22"/>
        </w:rPr>
        <w:t xml:space="preserve">za </w:t>
      </w:r>
      <w:r w:rsidRPr="00310D8F">
        <w:rPr>
          <w:rFonts w:ascii="Arial" w:hAnsi="Arial" w:cs="Arial"/>
          <w:sz w:val="22"/>
          <w:szCs w:val="22"/>
        </w:rPr>
        <w:t>cenę</w:t>
      </w:r>
      <w:r w:rsidR="001716E0" w:rsidRPr="00310D8F">
        <w:rPr>
          <w:rFonts w:ascii="Arial" w:hAnsi="Arial" w:cs="Arial"/>
          <w:sz w:val="22"/>
          <w:szCs w:val="22"/>
        </w:rPr>
        <w:t xml:space="preserve"> </w:t>
      </w:r>
      <w:r w:rsidR="00775E8F">
        <w:rPr>
          <w:rFonts w:ascii="Arial" w:hAnsi="Arial" w:cs="Arial"/>
          <w:sz w:val="22"/>
          <w:szCs w:val="22"/>
        </w:rPr>
        <w:t xml:space="preserve">ofertową </w:t>
      </w:r>
      <w:r w:rsidRPr="00310D8F">
        <w:rPr>
          <w:rFonts w:ascii="Arial" w:hAnsi="Arial" w:cs="Arial"/>
          <w:sz w:val="22"/>
          <w:szCs w:val="22"/>
        </w:rPr>
        <w:t>………………</w:t>
      </w:r>
      <w:r w:rsidR="001716E0" w:rsidRPr="00310D8F">
        <w:rPr>
          <w:rFonts w:ascii="Arial" w:hAnsi="Arial" w:cs="Arial"/>
          <w:sz w:val="22"/>
          <w:szCs w:val="22"/>
        </w:rPr>
        <w:t>……</w:t>
      </w:r>
      <w:r w:rsidRPr="00310D8F">
        <w:rPr>
          <w:rFonts w:ascii="Arial" w:hAnsi="Arial" w:cs="Arial"/>
          <w:sz w:val="22"/>
          <w:szCs w:val="22"/>
        </w:rPr>
        <w:t>…</w:t>
      </w:r>
      <w:r w:rsidR="001716E0" w:rsidRPr="00310D8F">
        <w:rPr>
          <w:rFonts w:ascii="Arial" w:hAnsi="Arial" w:cs="Arial"/>
          <w:sz w:val="22"/>
          <w:szCs w:val="22"/>
        </w:rPr>
        <w:t>…</w:t>
      </w:r>
      <w:r w:rsidRPr="00310D8F">
        <w:rPr>
          <w:rFonts w:ascii="Arial" w:hAnsi="Arial" w:cs="Arial"/>
          <w:sz w:val="22"/>
          <w:szCs w:val="22"/>
        </w:rPr>
        <w:t xml:space="preserve"> PLN brutto</w:t>
      </w:r>
      <w:r w:rsidRPr="00310D8F">
        <w:rPr>
          <w:rStyle w:val="Odwoanieprzypisudolnego"/>
          <w:rFonts w:ascii="Arial" w:hAnsi="Arial" w:cs="Arial"/>
          <w:sz w:val="22"/>
          <w:szCs w:val="22"/>
        </w:rPr>
        <w:footnoteReference w:id="1"/>
      </w:r>
      <w:r w:rsidRPr="00310D8F">
        <w:rPr>
          <w:rFonts w:ascii="Arial" w:hAnsi="Arial" w:cs="Arial"/>
          <w:sz w:val="22"/>
          <w:szCs w:val="22"/>
        </w:rPr>
        <w:t xml:space="preserve"> (obejmujące należny podatek VAT zgodnie z obowiązującymi przepisami)</w:t>
      </w:r>
      <w:r w:rsidR="00305F76">
        <w:rPr>
          <w:rFonts w:ascii="Arial" w:hAnsi="Arial" w:cs="Arial"/>
          <w:sz w:val="22"/>
          <w:szCs w:val="22"/>
        </w:rPr>
        <w:t xml:space="preserve">, </w:t>
      </w:r>
    </w:p>
    <w:p w14:paraId="17818CE1" w14:textId="22E5CC11" w:rsidR="00592B9D" w:rsidRPr="003F7A63" w:rsidRDefault="00305F76" w:rsidP="00592B9D">
      <w:pPr>
        <w:tabs>
          <w:tab w:val="left" w:pos="720"/>
        </w:tabs>
        <w:spacing w:line="360" w:lineRule="auto"/>
        <w:jc w:val="both"/>
        <w:rPr>
          <w:rFonts w:ascii="Arial" w:hAnsi="Arial" w:cs="Arial"/>
          <w:sz w:val="22"/>
          <w:szCs w:val="22"/>
        </w:rPr>
      </w:pPr>
      <w:r w:rsidRPr="003F7A63">
        <w:rPr>
          <w:rFonts w:ascii="Arial" w:hAnsi="Arial" w:cs="Arial"/>
          <w:sz w:val="22"/>
          <w:szCs w:val="22"/>
        </w:rPr>
        <w:t xml:space="preserve">w tym za przeniesienie </w:t>
      </w:r>
      <w:bookmarkStart w:id="0" w:name="pkt_2_2_2"/>
      <w:r w:rsidRPr="003F7A63">
        <w:rPr>
          <w:rFonts w:ascii="Arial" w:hAnsi="Arial" w:cs="Arial"/>
          <w:sz w:val="22"/>
          <w:szCs w:val="22"/>
        </w:rPr>
        <w:t xml:space="preserve">własności majątkowych </w:t>
      </w:r>
      <w:bookmarkEnd w:id="0"/>
      <w:r w:rsidRPr="003F7A63">
        <w:rPr>
          <w:rFonts w:ascii="Arial" w:hAnsi="Arial" w:cs="Arial"/>
          <w:sz w:val="22"/>
          <w:szCs w:val="22"/>
        </w:rPr>
        <w:t>praw autorskich ………………………… PLN brutto</w:t>
      </w:r>
    </w:p>
    <w:p w14:paraId="60064258" w14:textId="77777777" w:rsidR="00C3244C" w:rsidRDefault="00C3244C" w:rsidP="006072C2">
      <w:pPr>
        <w:spacing w:after="120" w:line="276" w:lineRule="auto"/>
        <w:jc w:val="both"/>
        <w:rPr>
          <w:rFonts w:ascii="Arial" w:hAnsi="Arial" w:cs="Arial"/>
          <w:sz w:val="16"/>
          <w:szCs w:val="16"/>
          <w:lang w:eastAsia="en-US"/>
        </w:rPr>
      </w:pPr>
    </w:p>
    <w:p w14:paraId="6B2C030E" w14:textId="77777777" w:rsidR="00946BBC" w:rsidRPr="00310D8F" w:rsidRDefault="00FE22C4" w:rsidP="00345C4E">
      <w:pPr>
        <w:tabs>
          <w:tab w:val="left" w:leader="dot" w:pos="2793"/>
          <w:tab w:val="left" w:leader="dot" w:pos="5301"/>
          <w:tab w:val="left" w:leader="dot" w:pos="9639"/>
        </w:tabs>
        <w:spacing w:line="360" w:lineRule="auto"/>
        <w:jc w:val="both"/>
        <w:rPr>
          <w:rFonts w:ascii="Arial" w:hAnsi="Arial" w:cs="Arial"/>
          <w:sz w:val="22"/>
          <w:szCs w:val="22"/>
        </w:rPr>
      </w:pPr>
      <w:r w:rsidRPr="00310D8F">
        <w:rPr>
          <w:rFonts w:ascii="Arial" w:hAnsi="Arial" w:cs="Arial"/>
          <w:sz w:val="22"/>
          <w:szCs w:val="22"/>
        </w:rPr>
        <w:t>2</w:t>
      </w:r>
      <w:r w:rsidR="00C045AB" w:rsidRPr="00310D8F">
        <w:rPr>
          <w:rFonts w:ascii="Arial" w:hAnsi="Arial" w:cs="Arial"/>
          <w:sz w:val="22"/>
          <w:szCs w:val="22"/>
        </w:rPr>
        <w:t xml:space="preserve">. </w:t>
      </w:r>
      <w:r w:rsidR="00946BBC" w:rsidRPr="00310D8F">
        <w:rPr>
          <w:rFonts w:ascii="Arial" w:hAnsi="Arial" w:cs="Arial"/>
          <w:sz w:val="22"/>
          <w:szCs w:val="22"/>
        </w:rPr>
        <w:t>o</w:t>
      </w:r>
      <w:r w:rsidR="00DC4FF1" w:rsidRPr="00310D8F">
        <w:rPr>
          <w:rFonts w:ascii="Arial" w:hAnsi="Arial" w:cs="Arial"/>
          <w:sz w:val="22"/>
          <w:szCs w:val="22"/>
        </w:rPr>
        <w:t>świadcza</w:t>
      </w:r>
      <w:r w:rsidR="00946BBC" w:rsidRPr="00310D8F">
        <w:rPr>
          <w:rFonts w:ascii="Arial" w:hAnsi="Arial" w:cs="Arial"/>
          <w:sz w:val="22"/>
          <w:szCs w:val="22"/>
        </w:rPr>
        <w:t xml:space="preserve">, że </w:t>
      </w:r>
      <w:r w:rsidR="00946BBC" w:rsidRPr="00310D8F">
        <w:rPr>
          <w:rFonts w:ascii="Arial" w:hAnsi="Arial" w:cs="Arial"/>
          <w:b/>
          <w:sz w:val="22"/>
          <w:szCs w:val="22"/>
        </w:rPr>
        <w:t>(</w:t>
      </w:r>
      <w:r w:rsidR="00946BBC" w:rsidRPr="00310D8F">
        <w:rPr>
          <w:rFonts w:ascii="Arial" w:hAnsi="Arial" w:cs="Arial"/>
          <w:b/>
          <w:sz w:val="22"/>
          <w:szCs w:val="22"/>
          <w:u w:val="single"/>
        </w:rPr>
        <w:t>zaznaczyć tylko i wyłącznie jeżeli dotyczy</w:t>
      </w:r>
      <w:r w:rsidR="00946BBC" w:rsidRPr="00310D8F">
        <w:rPr>
          <w:rFonts w:ascii="Arial" w:hAnsi="Arial" w:cs="Arial"/>
          <w:b/>
          <w:sz w:val="22"/>
          <w:szCs w:val="22"/>
        </w:rPr>
        <w:t>):</w:t>
      </w:r>
    </w:p>
    <w:p w14:paraId="127E2F2B" w14:textId="77777777" w:rsidR="00946BBC" w:rsidRPr="00310D8F" w:rsidRDefault="00946BBC" w:rsidP="007C7137">
      <w:pPr>
        <w:tabs>
          <w:tab w:val="right" w:leader="dot" w:pos="9639"/>
        </w:tabs>
        <w:ind w:left="360" w:hanging="360"/>
        <w:rPr>
          <w:rFonts w:ascii="Arial" w:hAnsi="Arial" w:cs="Arial"/>
          <w:sz w:val="22"/>
          <w:szCs w:val="22"/>
        </w:rPr>
      </w:pPr>
      <w:r w:rsidRPr="00310D8F">
        <w:rPr>
          <w:rFonts w:ascii="Arial" w:hAnsi="Arial" w:cs="Arial"/>
          <w:b/>
          <w:sz w:val="22"/>
          <w:szCs w:val="22"/>
        </w:rPr>
        <w:sym w:font="Wingdings 2" w:char="F0A3"/>
      </w:r>
      <w:r w:rsidRPr="00310D8F">
        <w:rPr>
          <w:rFonts w:ascii="Arial" w:hAnsi="Arial" w:cs="Arial"/>
          <w:sz w:val="22"/>
          <w:szCs w:val="22"/>
        </w:rPr>
        <w:tab/>
      </w:r>
      <w:r w:rsidR="00DC4FF1" w:rsidRPr="00310D8F">
        <w:rPr>
          <w:rFonts w:ascii="Arial" w:hAnsi="Arial" w:cs="Arial"/>
          <w:sz w:val="22"/>
          <w:szCs w:val="22"/>
        </w:rPr>
        <w:t>wybór złożonej przez wykonawcę</w:t>
      </w:r>
      <w:r w:rsidRPr="00310D8F">
        <w:rPr>
          <w:rFonts w:ascii="Arial" w:hAnsi="Arial" w:cs="Arial"/>
          <w:sz w:val="22"/>
          <w:szCs w:val="22"/>
        </w:rPr>
        <w:t xml:space="preserve"> oferty będzie prowadzić do powstania u Zamawiającego obowiązku podatkowego zgodnie z przepisami o podatku od towarów i usług</w:t>
      </w:r>
    </w:p>
    <w:p w14:paraId="0DE43A7F" w14:textId="77777777" w:rsidR="007C7137" w:rsidRPr="00310D8F" w:rsidRDefault="007C7137" w:rsidP="007C7137">
      <w:pPr>
        <w:tabs>
          <w:tab w:val="right" w:leader="dot" w:pos="9639"/>
        </w:tabs>
        <w:rPr>
          <w:rFonts w:ascii="Arial" w:hAnsi="Arial" w:cs="Arial"/>
          <w:b/>
          <w:sz w:val="22"/>
          <w:szCs w:val="22"/>
        </w:rPr>
      </w:pPr>
    </w:p>
    <w:p w14:paraId="07A4E49F" w14:textId="77777777" w:rsidR="00717593" w:rsidRPr="00310D8F" w:rsidRDefault="00717593" w:rsidP="007C7137">
      <w:pPr>
        <w:tabs>
          <w:tab w:val="right" w:leader="dot" w:pos="9639"/>
        </w:tabs>
        <w:rPr>
          <w:rFonts w:ascii="Arial" w:hAnsi="Arial" w:cs="Arial"/>
          <w:b/>
          <w:sz w:val="22"/>
          <w:szCs w:val="22"/>
        </w:rPr>
      </w:pPr>
    </w:p>
    <w:p w14:paraId="5BE34A01" w14:textId="77777777" w:rsidR="00946BBC" w:rsidRPr="00310D8F" w:rsidRDefault="00946BBC" w:rsidP="007C7137">
      <w:pPr>
        <w:tabs>
          <w:tab w:val="right" w:leader="dot" w:pos="9639"/>
        </w:tabs>
        <w:jc w:val="both"/>
        <w:rPr>
          <w:rFonts w:ascii="Arial" w:hAnsi="Arial" w:cs="Arial"/>
          <w:b/>
          <w:sz w:val="22"/>
          <w:szCs w:val="22"/>
        </w:rPr>
      </w:pPr>
      <w:r w:rsidRPr="00310D8F">
        <w:rPr>
          <w:rFonts w:ascii="Arial" w:hAnsi="Arial" w:cs="Arial"/>
          <w:b/>
          <w:sz w:val="22"/>
          <w:szCs w:val="22"/>
        </w:rPr>
        <w:t>UWAGA: tylko i wyłącznie w przypadku zaznaczenia powyższego pola należy poniżej wskazać nazwę (ro</w:t>
      </w:r>
      <w:r w:rsidR="00A82DD9" w:rsidRPr="00310D8F">
        <w:rPr>
          <w:rFonts w:ascii="Arial" w:hAnsi="Arial" w:cs="Arial"/>
          <w:b/>
          <w:sz w:val="22"/>
          <w:szCs w:val="22"/>
        </w:rPr>
        <w:t>dzaj) towaru lub usługi, których</w:t>
      </w:r>
      <w:r w:rsidRPr="00310D8F">
        <w:rPr>
          <w:rFonts w:ascii="Arial" w:hAnsi="Arial" w:cs="Arial"/>
          <w:b/>
          <w:sz w:val="22"/>
          <w:szCs w:val="22"/>
        </w:rPr>
        <w:t xml:space="preserve"> dostawa lub świadczenie </w:t>
      </w:r>
      <w:r w:rsidR="00A82DD9" w:rsidRPr="00310D8F">
        <w:rPr>
          <w:rFonts w:ascii="Arial" w:hAnsi="Arial" w:cs="Arial"/>
          <w:b/>
          <w:sz w:val="22"/>
          <w:szCs w:val="22"/>
        </w:rPr>
        <w:t>będą prowadziły do powstania obowiązku podatkowego</w:t>
      </w:r>
      <w:r w:rsidRPr="00310D8F">
        <w:rPr>
          <w:rFonts w:ascii="Arial" w:hAnsi="Arial" w:cs="Arial"/>
          <w:b/>
          <w:sz w:val="22"/>
          <w:szCs w:val="22"/>
        </w:rPr>
        <w:t xml:space="preserve"> u Zamaw</w:t>
      </w:r>
      <w:r w:rsidR="00A82DD9" w:rsidRPr="00310D8F">
        <w:rPr>
          <w:rFonts w:ascii="Arial" w:hAnsi="Arial" w:cs="Arial"/>
          <w:b/>
          <w:sz w:val="22"/>
          <w:szCs w:val="22"/>
        </w:rPr>
        <w:t>iającego, wartość towaru lub usługi objętego / objętej obowiązkiem podatkowym Zamawiającego bez kwoty podatku VAT oraz stawkę podatku VAT, która zgodnie z wiedzą wykonawcy będzie miała zastosowanie</w:t>
      </w:r>
    </w:p>
    <w:p w14:paraId="399AE294" w14:textId="77777777" w:rsidR="007C7137" w:rsidRPr="00310D8F" w:rsidRDefault="007C7137" w:rsidP="007C7137">
      <w:pPr>
        <w:tabs>
          <w:tab w:val="right" w:leader="dot" w:pos="9639"/>
        </w:tabs>
        <w:rPr>
          <w:rFonts w:ascii="Arial" w:hAnsi="Arial" w:cs="Arial"/>
          <w:sz w:val="22"/>
          <w:szCs w:val="22"/>
        </w:rPr>
      </w:pPr>
    </w:p>
    <w:tbl>
      <w:tblPr>
        <w:tblW w:w="98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4253"/>
        <w:gridCol w:w="2551"/>
        <w:gridCol w:w="2460"/>
      </w:tblGrid>
      <w:tr w:rsidR="00163617" w:rsidRPr="00310D8F" w14:paraId="4D34DDAD" w14:textId="77777777" w:rsidTr="00163617">
        <w:tc>
          <w:tcPr>
            <w:tcW w:w="567" w:type="dxa"/>
            <w:shd w:val="clear" w:color="auto" w:fill="auto"/>
          </w:tcPr>
          <w:p w14:paraId="05F315EB" w14:textId="77777777" w:rsidR="00163617" w:rsidRPr="00310D8F" w:rsidRDefault="00163617" w:rsidP="002D348E">
            <w:pPr>
              <w:tabs>
                <w:tab w:val="right" w:leader="dot" w:pos="9639"/>
              </w:tabs>
              <w:spacing w:line="360" w:lineRule="auto"/>
              <w:jc w:val="center"/>
              <w:rPr>
                <w:rFonts w:ascii="Arial" w:hAnsi="Arial" w:cs="Arial"/>
                <w:sz w:val="22"/>
                <w:szCs w:val="22"/>
              </w:rPr>
            </w:pPr>
            <w:r w:rsidRPr="00310D8F">
              <w:rPr>
                <w:rFonts w:ascii="Arial" w:hAnsi="Arial" w:cs="Arial"/>
                <w:sz w:val="22"/>
                <w:szCs w:val="22"/>
              </w:rPr>
              <w:t>Lp.</w:t>
            </w:r>
          </w:p>
        </w:tc>
        <w:tc>
          <w:tcPr>
            <w:tcW w:w="4253" w:type="dxa"/>
            <w:shd w:val="clear" w:color="auto" w:fill="auto"/>
          </w:tcPr>
          <w:p w14:paraId="599C9D27" w14:textId="77777777" w:rsidR="00163617" w:rsidRPr="00310D8F" w:rsidRDefault="00163617" w:rsidP="002D348E">
            <w:pPr>
              <w:tabs>
                <w:tab w:val="right" w:leader="dot" w:pos="9639"/>
              </w:tabs>
              <w:jc w:val="center"/>
              <w:rPr>
                <w:rFonts w:ascii="Arial" w:hAnsi="Arial" w:cs="Arial"/>
                <w:sz w:val="22"/>
                <w:szCs w:val="22"/>
              </w:rPr>
            </w:pPr>
            <w:r w:rsidRPr="00310D8F">
              <w:rPr>
                <w:rFonts w:ascii="Arial" w:hAnsi="Arial" w:cs="Arial"/>
                <w:sz w:val="22"/>
                <w:szCs w:val="22"/>
              </w:rPr>
              <w:t xml:space="preserve">Nazwa towaru / usługi których dostawa lub świadczenie będzie prowadzić do </w:t>
            </w:r>
            <w:r w:rsidRPr="00310D8F">
              <w:rPr>
                <w:rFonts w:ascii="Arial" w:hAnsi="Arial" w:cs="Arial"/>
                <w:sz w:val="22"/>
                <w:szCs w:val="22"/>
              </w:rPr>
              <w:lastRenderedPageBreak/>
              <w:t>powstania obowiązku podatkowego u Zamawiającego</w:t>
            </w:r>
          </w:p>
        </w:tc>
        <w:tc>
          <w:tcPr>
            <w:tcW w:w="2551" w:type="dxa"/>
            <w:shd w:val="clear" w:color="auto" w:fill="auto"/>
          </w:tcPr>
          <w:p w14:paraId="6845D7A1" w14:textId="77777777" w:rsidR="00163617" w:rsidRPr="00310D8F" w:rsidRDefault="00163617" w:rsidP="002D348E">
            <w:pPr>
              <w:tabs>
                <w:tab w:val="right" w:leader="dot" w:pos="9639"/>
              </w:tabs>
              <w:jc w:val="center"/>
              <w:rPr>
                <w:rFonts w:ascii="Arial" w:hAnsi="Arial" w:cs="Arial"/>
                <w:sz w:val="22"/>
                <w:szCs w:val="22"/>
              </w:rPr>
            </w:pPr>
            <w:r w:rsidRPr="00310D8F">
              <w:rPr>
                <w:rFonts w:ascii="Arial" w:hAnsi="Arial" w:cs="Arial"/>
                <w:sz w:val="22"/>
                <w:szCs w:val="22"/>
              </w:rPr>
              <w:lastRenderedPageBreak/>
              <w:t>Wartość towaru / usługi bez kwoty podatku VAT</w:t>
            </w:r>
          </w:p>
        </w:tc>
        <w:tc>
          <w:tcPr>
            <w:tcW w:w="2460" w:type="dxa"/>
          </w:tcPr>
          <w:p w14:paraId="5A6E1BFF" w14:textId="77777777" w:rsidR="00163617" w:rsidRPr="00310D8F" w:rsidRDefault="00163617" w:rsidP="002D348E">
            <w:pPr>
              <w:tabs>
                <w:tab w:val="right" w:leader="dot" w:pos="9639"/>
              </w:tabs>
              <w:jc w:val="center"/>
              <w:rPr>
                <w:rFonts w:ascii="Arial" w:hAnsi="Arial" w:cs="Arial"/>
                <w:sz w:val="22"/>
                <w:szCs w:val="22"/>
              </w:rPr>
            </w:pPr>
            <w:r w:rsidRPr="00310D8F">
              <w:rPr>
                <w:rFonts w:ascii="Arial" w:hAnsi="Arial" w:cs="Arial"/>
                <w:sz w:val="22"/>
                <w:szCs w:val="22"/>
              </w:rPr>
              <w:t xml:space="preserve">Stawka podatku VAT, która zgodnie z wiedzą </w:t>
            </w:r>
            <w:r w:rsidRPr="00310D8F">
              <w:rPr>
                <w:rFonts w:ascii="Arial" w:hAnsi="Arial" w:cs="Arial"/>
                <w:sz w:val="22"/>
                <w:szCs w:val="22"/>
              </w:rPr>
              <w:lastRenderedPageBreak/>
              <w:t>wykonawcy będzie miała zastosowanie</w:t>
            </w:r>
          </w:p>
        </w:tc>
      </w:tr>
      <w:tr w:rsidR="00163617" w:rsidRPr="00310D8F" w14:paraId="42EA125D" w14:textId="77777777" w:rsidTr="00163617">
        <w:tc>
          <w:tcPr>
            <w:tcW w:w="567" w:type="dxa"/>
            <w:shd w:val="clear" w:color="auto" w:fill="auto"/>
          </w:tcPr>
          <w:p w14:paraId="0029201A" w14:textId="77777777" w:rsidR="00163617" w:rsidRPr="00310D8F" w:rsidRDefault="00163617" w:rsidP="002D348E">
            <w:pPr>
              <w:tabs>
                <w:tab w:val="right" w:leader="dot" w:pos="9639"/>
              </w:tabs>
              <w:spacing w:line="360" w:lineRule="auto"/>
              <w:jc w:val="center"/>
              <w:rPr>
                <w:rFonts w:ascii="Arial" w:hAnsi="Arial" w:cs="Arial"/>
                <w:sz w:val="22"/>
                <w:szCs w:val="22"/>
              </w:rPr>
            </w:pPr>
            <w:r w:rsidRPr="00310D8F">
              <w:rPr>
                <w:rFonts w:ascii="Arial" w:hAnsi="Arial" w:cs="Arial"/>
                <w:sz w:val="22"/>
                <w:szCs w:val="22"/>
              </w:rPr>
              <w:lastRenderedPageBreak/>
              <w:t>1</w:t>
            </w:r>
          </w:p>
        </w:tc>
        <w:tc>
          <w:tcPr>
            <w:tcW w:w="4253" w:type="dxa"/>
            <w:shd w:val="clear" w:color="auto" w:fill="auto"/>
          </w:tcPr>
          <w:p w14:paraId="44C12849" w14:textId="77777777" w:rsidR="00163617" w:rsidRPr="00310D8F" w:rsidRDefault="00163617" w:rsidP="002D348E">
            <w:pPr>
              <w:tabs>
                <w:tab w:val="right" w:leader="dot" w:pos="9639"/>
              </w:tabs>
              <w:spacing w:line="360" w:lineRule="auto"/>
              <w:rPr>
                <w:rFonts w:ascii="Arial" w:hAnsi="Arial" w:cs="Arial"/>
                <w:sz w:val="22"/>
                <w:szCs w:val="22"/>
              </w:rPr>
            </w:pPr>
          </w:p>
        </w:tc>
        <w:tc>
          <w:tcPr>
            <w:tcW w:w="2551" w:type="dxa"/>
            <w:shd w:val="clear" w:color="auto" w:fill="auto"/>
          </w:tcPr>
          <w:p w14:paraId="4133641E" w14:textId="77777777" w:rsidR="00163617" w:rsidRPr="00310D8F" w:rsidRDefault="00163617" w:rsidP="002D348E">
            <w:pPr>
              <w:tabs>
                <w:tab w:val="right" w:leader="dot" w:pos="9639"/>
              </w:tabs>
              <w:spacing w:line="360" w:lineRule="auto"/>
              <w:rPr>
                <w:rFonts w:ascii="Arial" w:hAnsi="Arial" w:cs="Arial"/>
                <w:sz w:val="22"/>
                <w:szCs w:val="22"/>
              </w:rPr>
            </w:pPr>
          </w:p>
        </w:tc>
        <w:tc>
          <w:tcPr>
            <w:tcW w:w="2460" w:type="dxa"/>
          </w:tcPr>
          <w:p w14:paraId="6B94B4D4" w14:textId="77777777" w:rsidR="00163617" w:rsidRPr="00310D8F" w:rsidRDefault="00163617" w:rsidP="002D348E">
            <w:pPr>
              <w:tabs>
                <w:tab w:val="right" w:leader="dot" w:pos="9639"/>
              </w:tabs>
              <w:spacing w:line="360" w:lineRule="auto"/>
              <w:rPr>
                <w:rFonts w:ascii="Arial" w:hAnsi="Arial" w:cs="Arial"/>
                <w:sz w:val="22"/>
                <w:szCs w:val="22"/>
              </w:rPr>
            </w:pPr>
          </w:p>
        </w:tc>
      </w:tr>
      <w:tr w:rsidR="00163617" w:rsidRPr="00310D8F" w14:paraId="4DE5361F" w14:textId="77777777" w:rsidTr="00163617">
        <w:tc>
          <w:tcPr>
            <w:tcW w:w="567" w:type="dxa"/>
            <w:shd w:val="clear" w:color="auto" w:fill="auto"/>
          </w:tcPr>
          <w:p w14:paraId="28CF629D" w14:textId="77777777" w:rsidR="00163617" w:rsidRPr="00310D8F" w:rsidRDefault="00163617" w:rsidP="002D348E">
            <w:pPr>
              <w:tabs>
                <w:tab w:val="right" w:leader="dot" w:pos="9639"/>
              </w:tabs>
              <w:spacing w:line="360" w:lineRule="auto"/>
              <w:jc w:val="center"/>
              <w:rPr>
                <w:rFonts w:ascii="Arial" w:hAnsi="Arial" w:cs="Arial"/>
                <w:sz w:val="22"/>
                <w:szCs w:val="22"/>
              </w:rPr>
            </w:pPr>
          </w:p>
        </w:tc>
        <w:tc>
          <w:tcPr>
            <w:tcW w:w="4253" w:type="dxa"/>
            <w:shd w:val="clear" w:color="auto" w:fill="auto"/>
          </w:tcPr>
          <w:p w14:paraId="3706D8EF" w14:textId="77777777" w:rsidR="00163617" w:rsidRPr="00310D8F" w:rsidRDefault="00163617" w:rsidP="002D348E">
            <w:pPr>
              <w:tabs>
                <w:tab w:val="right" w:leader="dot" w:pos="9639"/>
              </w:tabs>
              <w:spacing w:line="360" w:lineRule="auto"/>
              <w:rPr>
                <w:rFonts w:ascii="Arial" w:hAnsi="Arial" w:cs="Arial"/>
                <w:sz w:val="22"/>
                <w:szCs w:val="22"/>
              </w:rPr>
            </w:pPr>
          </w:p>
        </w:tc>
        <w:tc>
          <w:tcPr>
            <w:tcW w:w="2551" w:type="dxa"/>
            <w:shd w:val="clear" w:color="auto" w:fill="auto"/>
          </w:tcPr>
          <w:p w14:paraId="1CBD0FA2" w14:textId="77777777" w:rsidR="00163617" w:rsidRPr="00310D8F" w:rsidRDefault="00163617" w:rsidP="002D348E">
            <w:pPr>
              <w:tabs>
                <w:tab w:val="right" w:leader="dot" w:pos="9639"/>
              </w:tabs>
              <w:spacing w:line="360" w:lineRule="auto"/>
              <w:rPr>
                <w:rFonts w:ascii="Arial" w:hAnsi="Arial" w:cs="Arial"/>
                <w:sz w:val="22"/>
                <w:szCs w:val="22"/>
              </w:rPr>
            </w:pPr>
          </w:p>
        </w:tc>
        <w:tc>
          <w:tcPr>
            <w:tcW w:w="2460" w:type="dxa"/>
          </w:tcPr>
          <w:p w14:paraId="1C0D8648" w14:textId="77777777" w:rsidR="00163617" w:rsidRPr="00310D8F" w:rsidRDefault="00163617" w:rsidP="002D348E">
            <w:pPr>
              <w:tabs>
                <w:tab w:val="right" w:leader="dot" w:pos="9639"/>
              </w:tabs>
              <w:spacing w:line="360" w:lineRule="auto"/>
              <w:rPr>
                <w:rFonts w:ascii="Arial" w:hAnsi="Arial" w:cs="Arial"/>
                <w:sz w:val="22"/>
                <w:szCs w:val="22"/>
              </w:rPr>
            </w:pPr>
          </w:p>
        </w:tc>
      </w:tr>
      <w:tr w:rsidR="00163617" w:rsidRPr="00310D8F" w14:paraId="16DF52C7" w14:textId="77777777" w:rsidTr="00163617">
        <w:tc>
          <w:tcPr>
            <w:tcW w:w="567" w:type="dxa"/>
            <w:shd w:val="clear" w:color="auto" w:fill="auto"/>
          </w:tcPr>
          <w:p w14:paraId="6D5A256A" w14:textId="77777777" w:rsidR="00163617" w:rsidRPr="00310D8F" w:rsidRDefault="00163617" w:rsidP="002D348E">
            <w:pPr>
              <w:tabs>
                <w:tab w:val="right" w:leader="dot" w:pos="9639"/>
              </w:tabs>
              <w:spacing w:line="360" w:lineRule="auto"/>
              <w:rPr>
                <w:rFonts w:ascii="Arial" w:hAnsi="Arial" w:cs="Arial"/>
                <w:sz w:val="22"/>
                <w:szCs w:val="22"/>
              </w:rPr>
            </w:pPr>
            <w:r w:rsidRPr="00310D8F">
              <w:rPr>
                <w:rFonts w:ascii="Arial" w:hAnsi="Arial" w:cs="Arial"/>
                <w:sz w:val="22"/>
                <w:szCs w:val="22"/>
              </w:rPr>
              <w:t>…</w:t>
            </w:r>
          </w:p>
        </w:tc>
        <w:tc>
          <w:tcPr>
            <w:tcW w:w="4253" w:type="dxa"/>
            <w:shd w:val="clear" w:color="auto" w:fill="auto"/>
          </w:tcPr>
          <w:p w14:paraId="365A51C3" w14:textId="77777777" w:rsidR="00163617" w:rsidRPr="00310D8F" w:rsidRDefault="00163617" w:rsidP="002D348E">
            <w:pPr>
              <w:tabs>
                <w:tab w:val="right" w:leader="dot" w:pos="9639"/>
              </w:tabs>
              <w:spacing w:line="360" w:lineRule="auto"/>
              <w:rPr>
                <w:rFonts w:ascii="Arial" w:hAnsi="Arial" w:cs="Arial"/>
                <w:sz w:val="22"/>
                <w:szCs w:val="22"/>
              </w:rPr>
            </w:pPr>
          </w:p>
        </w:tc>
        <w:tc>
          <w:tcPr>
            <w:tcW w:w="2551" w:type="dxa"/>
            <w:shd w:val="clear" w:color="auto" w:fill="auto"/>
          </w:tcPr>
          <w:p w14:paraId="41FF823A" w14:textId="77777777" w:rsidR="00163617" w:rsidRPr="00310D8F" w:rsidRDefault="00163617" w:rsidP="002D348E">
            <w:pPr>
              <w:tabs>
                <w:tab w:val="right" w:leader="dot" w:pos="9639"/>
              </w:tabs>
              <w:spacing w:line="360" w:lineRule="auto"/>
              <w:rPr>
                <w:rFonts w:ascii="Arial" w:hAnsi="Arial" w:cs="Arial"/>
                <w:sz w:val="22"/>
                <w:szCs w:val="22"/>
              </w:rPr>
            </w:pPr>
          </w:p>
        </w:tc>
        <w:tc>
          <w:tcPr>
            <w:tcW w:w="2460" w:type="dxa"/>
          </w:tcPr>
          <w:p w14:paraId="0233C37D" w14:textId="77777777" w:rsidR="00163617" w:rsidRPr="00310D8F" w:rsidRDefault="00163617" w:rsidP="002D348E">
            <w:pPr>
              <w:tabs>
                <w:tab w:val="right" w:leader="dot" w:pos="9639"/>
              </w:tabs>
              <w:spacing w:line="360" w:lineRule="auto"/>
              <w:rPr>
                <w:rFonts w:ascii="Arial" w:hAnsi="Arial" w:cs="Arial"/>
                <w:sz w:val="22"/>
                <w:szCs w:val="22"/>
              </w:rPr>
            </w:pPr>
          </w:p>
        </w:tc>
      </w:tr>
    </w:tbl>
    <w:p w14:paraId="107750E6" w14:textId="77777777" w:rsidR="007C7137" w:rsidRPr="00310D8F" w:rsidRDefault="007C7137" w:rsidP="007C7137">
      <w:pPr>
        <w:tabs>
          <w:tab w:val="left" w:leader="dot" w:pos="8100"/>
          <w:tab w:val="right" w:leader="dot" w:pos="9639"/>
        </w:tabs>
        <w:jc w:val="both"/>
        <w:rPr>
          <w:rFonts w:ascii="Arial" w:hAnsi="Arial" w:cs="Arial"/>
          <w:sz w:val="22"/>
          <w:szCs w:val="22"/>
          <w:u w:val="single"/>
        </w:rPr>
      </w:pPr>
    </w:p>
    <w:p w14:paraId="4C673F4D" w14:textId="77777777" w:rsidR="002A4A2A" w:rsidRPr="00310D8F" w:rsidRDefault="004E5D78" w:rsidP="00B670B9">
      <w:pPr>
        <w:tabs>
          <w:tab w:val="left" w:leader="dot" w:pos="8100"/>
          <w:tab w:val="right" w:leader="dot" w:pos="9633"/>
        </w:tabs>
        <w:jc w:val="both"/>
        <w:rPr>
          <w:rFonts w:ascii="Arial" w:hAnsi="Arial" w:cs="Arial"/>
          <w:sz w:val="22"/>
          <w:szCs w:val="22"/>
        </w:rPr>
      </w:pPr>
      <w:r w:rsidRPr="00310D8F">
        <w:rPr>
          <w:rFonts w:ascii="Arial" w:hAnsi="Arial" w:cs="Arial"/>
          <w:sz w:val="22"/>
          <w:szCs w:val="22"/>
          <w:u w:val="single"/>
        </w:rPr>
        <w:t>Uwaga:</w:t>
      </w:r>
      <w:r w:rsidRPr="00310D8F">
        <w:rPr>
          <w:rFonts w:ascii="Arial" w:hAnsi="Arial" w:cs="Arial"/>
          <w:sz w:val="22"/>
          <w:szCs w:val="22"/>
        </w:rPr>
        <w:t xml:space="preserve"> Tylko zaznaczenie powyższego kwadratu wraz z jednoczesnym wypełnieniem powyższej tabeli rozumiane będzie przez Zamawiającego jako informacja o tym, że wybór oferty wykonawcy </w:t>
      </w:r>
      <w:r w:rsidRPr="00310D8F">
        <w:rPr>
          <w:rFonts w:ascii="Arial" w:hAnsi="Arial" w:cs="Arial"/>
          <w:sz w:val="22"/>
          <w:szCs w:val="22"/>
          <w:u w:val="single"/>
        </w:rPr>
        <w:t>będzie</w:t>
      </w:r>
      <w:r w:rsidRPr="00310D8F">
        <w:rPr>
          <w:rFonts w:ascii="Arial" w:hAnsi="Arial" w:cs="Arial"/>
          <w:sz w:val="22"/>
          <w:szCs w:val="22"/>
        </w:rPr>
        <w:t xml:space="preserve"> prowadzić do powstania u Zamawiającego </w:t>
      </w:r>
      <w:r w:rsidR="007C7137" w:rsidRPr="00310D8F">
        <w:rPr>
          <w:rFonts w:ascii="Arial" w:hAnsi="Arial" w:cs="Arial"/>
          <w:sz w:val="22"/>
          <w:szCs w:val="22"/>
        </w:rPr>
        <w:t>obowiązku podatkowego zgodnie z przepisami o podatku od towarów i usług</w:t>
      </w:r>
      <w:r w:rsidR="007C7137" w:rsidRPr="00310D8F">
        <w:rPr>
          <w:rStyle w:val="Odwoanieprzypisudolnego"/>
          <w:rFonts w:ascii="Arial" w:hAnsi="Arial" w:cs="Arial"/>
          <w:sz w:val="22"/>
          <w:szCs w:val="22"/>
        </w:rPr>
        <w:footnoteReference w:id="2"/>
      </w:r>
    </w:p>
    <w:p w14:paraId="2FF44C35" w14:textId="77777777" w:rsidR="00345C4E" w:rsidRPr="00310D8F" w:rsidRDefault="00345C4E" w:rsidP="00B670B9">
      <w:pPr>
        <w:tabs>
          <w:tab w:val="left" w:leader="dot" w:pos="8100"/>
          <w:tab w:val="right" w:leader="dot" w:pos="9633"/>
        </w:tabs>
        <w:jc w:val="both"/>
        <w:rPr>
          <w:rFonts w:ascii="Arial" w:hAnsi="Arial" w:cs="Arial"/>
          <w:sz w:val="22"/>
          <w:szCs w:val="22"/>
        </w:rPr>
      </w:pPr>
    </w:p>
    <w:p w14:paraId="4A1C61EC" w14:textId="77777777" w:rsidR="00A962E4" w:rsidRPr="00310D8F" w:rsidRDefault="00FE22C4" w:rsidP="00A962E4">
      <w:pPr>
        <w:tabs>
          <w:tab w:val="left" w:leader="dot" w:pos="2793"/>
          <w:tab w:val="left" w:leader="dot" w:pos="5301"/>
          <w:tab w:val="left" w:leader="dot" w:pos="9639"/>
        </w:tabs>
        <w:spacing w:before="180" w:line="360" w:lineRule="auto"/>
        <w:jc w:val="both"/>
        <w:rPr>
          <w:rFonts w:ascii="Arial" w:hAnsi="Arial" w:cs="Arial"/>
          <w:sz w:val="22"/>
          <w:szCs w:val="22"/>
        </w:rPr>
      </w:pPr>
      <w:r w:rsidRPr="00310D8F">
        <w:rPr>
          <w:rFonts w:ascii="Arial" w:hAnsi="Arial" w:cs="Arial"/>
          <w:sz w:val="22"/>
          <w:szCs w:val="22"/>
        </w:rPr>
        <w:t>3</w:t>
      </w:r>
      <w:r w:rsidR="00A962E4" w:rsidRPr="00310D8F">
        <w:rPr>
          <w:rFonts w:ascii="Arial" w:hAnsi="Arial" w:cs="Arial"/>
          <w:sz w:val="22"/>
          <w:szCs w:val="22"/>
        </w:rPr>
        <w:t>. oświadcza, że zamierza powierzyć wykonanie części zamówienia następującym podwykonawcom w następującym zakresie</w:t>
      </w:r>
      <w:r w:rsidR="00A962E4" w:rsidRPr="00310D8F">
        <w:rPr>
          <w:rStyle w:val="Odwoanieprzypisudolnego"/>
          <w:rFonts w:ascii="Arial" w:hAnsi="Arial" w:cs="Arial"/>
          <w:sz w:val="22"/>
          <w:szCs w:val="22"/>
        </w:rPr>
        <w:footnoteReference w:id="3"/>
      </w:r>
      <w:r w:rsidR="00A962E4" w:rsidRPr="00310D8F">
        <w:rPr>
          <w:rFonts w:ascii="Arial" w:hAnsi="Arial" w:cs="Arial"/>
          <w:sz w:val="22"/>
          <w:szCs w:val="22"/>
        </w:rPr>
        <w:t>:</w:t>
      </w:r>
    </w:p>
    <w:p w14:paraId="3DE57E51" w14:textId="77777777" w:rsidR="00A962E4" w:rsidRPr="00310D8F" w:rsidRDefault="00A962E4" w:rsidP="00A962E4">
      <w:pPr>
        <w:tabs>
          <w:tab w:val="left" w:pos="426"/>
        </w:tabs>
        <w:spacing w:before="120" w:line="360" w:lineRule="auto"/>
        <w:jc w:val="both"/>
        <w:rPr>
          <w:rFonts w:ascii="Arial" w:hAnsi="Arial" w:cs="Arial"/>
          <w:sz w:val="22"/>
          <w:szCs w:val="22"/>
        </w:rPr>
      </w:pPr>
      <w:r w:rsidRPr="00310D8F">
        <w:rPr>
          <w:rFonts w:ascii="Arial" w:hAnsi="Arial" w:cs="Arial"/>
          <w:sz w:val="22"/>
          <w:szCs w:val="22"/>
        </w:rPr>
        <w:t>a) podwykonawcy (podać nazwę</w:t>
      </w:r>
      <w:r w:rsidR="00775E8F">
        <w:rPr>
          <w:rFonts w:ascii="Arial" w:hAnsi="Arial" w:cs="Arial"/>
          <w:sz w:val="22"/>
          <w:szCs w:val="22"/>
        </w:rPr>
        <w:t xml:space="preserve"> o ile jest znana</w:t>
      </w:r>
      <w:r w:rsidRPr="00310D8F">
        <w:rPr>
          <w:rFonts w:ascii="Arial" w:hAnsi="Arial" w:cs="Arial"/>
          <w:sz w:val="22"/>
          <w:szCs w:val="22"/>
        </w:rPr>
        <w:t>)……………………………………………………..… zamierza powierzyć wykonanie części zamówienia w zakresie:</w:t>
      </w:r>
    </w:p>
    <w:p w14:paraId="282BAC43" w14:textId="77777777" w:rsidR="00A962E4" w:rsidRPr="00310D8F" w:rsidRDefault="00A962E4" w:rsidP="00A962E4">
      <w:pPr>
        <w:tabs>
          <w:tab w:val="left" w:pos="426"/>
        </w:tabs>
        <w:spacing w:before="120" w:line="360" w:lineRule="auto"/>
        <w:jc w:val="both"/>
        <w:rPr>
          <w:rFonts w:ascii="Arial" w:hAnsi="Arial" w:cs="Arial"/>
          <w:sz w:val="22"/>
          <w:szCs w:val="22"/>
        </w:rPr>
      </w:pPr>
      <w:r w:rsidRPr="00310D8F">
        <w:rPr>
          <w:rFonts w:ascii="Arial" w:hAnsi="Arial" w:cs="Arial"/>
          <w:sz w:val="22"/>
          <w:szCs w:val="22"/>
        </w:rPr>
        <w:t>……….…………..……………………………………………………………………….……………………..</w:t>
      </w:r>
    </w:p>
    <w:p w14:paraId="2E7C6114" w14:textId="77777777" w:rsidR="00A962E4" w:rsidRPr="00310D8F" w:rsidRDefault="00A962E4" w:rsidP="00A962E4">
      <w:pPr>
        <w:tabs>
          <w:tab w:val="left" w:pos="426"/>
        </w:tabs>
        <w:spacing w:before="120" w:line="360" w:lineRule="auto"/>
        <w:jc w:val="both"/>
        <w:rPr>
          <w:rFonts w:ascii="Arial" w:hAnsi="Arial" w:cs="Arial"/>
          <w:sz w:val="22"/>
          <w:szCs w:val="22"/>
        </w:rPr>
      </w:pPr>
      <w:r w:rsidRPr="00310D8F">
        <w:rPr>
          <w:rFonts w:ascii="Arial" w:hAnsi="Arial" w:cs="Arial"/>
          <w:sz w:val="22"/>
          <w:szCs w:val="22"/>
        </w:rPr>
        <w:t>b) podwykonawcy (podać nazwę</w:t>
      </w:r>
      <w:r w:rsidR="00775E8F">
        <w:rPr>
          <w:rFonts w:ascii="Arial" w:hAnsi="Arial" w:cs="Arial"/>
          <w:sz w:val="22"/>
          <w:szCs w:val="22"/>
        </w:rPr>
        <w:t xml:space="preserve"> o ile jest znana</w:t>
      </w:r>
      <w:r w:rsidRPr="00310D8F">
        <w:rPr>
          <w:rFonts w:ascii="Arial" w:hAnsi="Arial" w:cs="Arial"/>
          <w:sz w:val="22"/>
          <w:szCs w:val="22"/>
        </w:rPr>
        <w:t>) ………………………………………………………… zamierza powierzyć wykonanie części zamówienia w zakresie:</w:t>
      </w:r>
    </w:p>
    <w:p w14:paraId="74A514D4" w14:textId="77777777" w:rsidR="00A962E4" w:rsidRPr="00310D8F" w:rsidRDefault="00A962E4" w:rsidP="00A962E4">
      <w:pPr>
        <w:tabs>
          <w:tab w:val="left" w:pos="426"/>
        </w:tabs>
        <w:spacing w:before="120" w:line="360" w:lineRule="auto"/>
        <w:jc w:val="both"/>
        <w:rPr>
          <w:rFonts w:ascii="Arial" w:hAnsi="Arial" w:cs="Arial"/>
          <w:sz w:val="22"/>
          <w:szCs w:val="22"/>
        </w:rPr>
      </w:pPr>
      <w:r w:rsidRPr="00310D8F">
        <w:rPr>
          <w:rFonts w:ascii="Arial" w:hAnsi="Arial" w:cs="Arial"/>
          <w:sz w:val="22"/>
          <w:szCs w:val="22"/>
        </w:rPr>
        <w:t xml:space="preserve"> ……….…………..……………………………………………………………………………………………..</w:t>
      </w:r>
    </w:p>
    <w:p w14:paraId="7C1CFDAD" w14:textId="77777777" w:rsidR="00A962E4" w:rsidRPr="00310D8F" w:rsidRDefault="00A962E4" w:rsidP="00A962E4">
      <w:pPr>
        <w:pStyle w:val="Tretekstu"/>
        <w:spacing w:after="240"/>
      </w:pPr>
      <w:r w:rsidRPr="00310D8F">
        <w:t>itd.</w:t>
      </w:r>
    </w:p>
    <w:p w14:paraId="1D7B344E" w14:textId="4844CC55" w:rsidR="00000B29" w:rsidRDefault="00C45738" w:rsidP="00FA4F07">
      <w:pPr>
        <w:tabs>
          <w:tab w:val="right" w:leader="dot" w:pos="9633"/>
        </w:tabs>
        <w:spacing w:line="360" w:lineRule="auto"/>
        <w:jc w:val="both"/>
        <w:rPr>
          <w:rFonts w:ascii="Arial" w:hAnsi="Arial" w:cs="Arial"/>
          <w:i/>
          <w:sz w:val="22"/>
          <w:szCs w:val="22"/>
        </w:rPr>
      </w:pPr>
      <w:r w:rsidRPr="00310D8F">
        <w:rPr>
          <w:rFonts w:ascii="Arial" w:hAnsi="Arial" w:cs="Arial"/>
          <w:sz w:val="22"/>
          <w:szCs w:val="22"/>
          <w:lang w:eastAsia="en-US"/>
        </w:rPr>
        <w:t>P</w:t>
      </w:r>
      <w:r w:rsidR="009234C6" w:rsidRPr="00310D8F">
        <w:rPr>
          <w:rFonts w:ascii="Arial" w:hAnsi="Arial" w:cs="Arial"/>
          <w:sz w:val="22"/>
          <w:szCs w:val="22"/>
          <w:lang w:eastAsia="en-US"/>
        </w:rPr>
        <w:t>onadto</w:t>
      </w:r>
      <w:r w:rsidRPr="00310D8F">
        <w:rPr>
          <w:rFonts w:ascii="Arial" w:hAnsi="Arial" w:cs="Arial"/>
          <w:sz w:val="22"/>
          <w:szCs w:val="22"/>
          <w:lang w:eastAsia="en-US"/>
        </w:rPr>
        <w:t xml:space="preserve"> </w:t>
      </w:r>
      <w:r w:rsidR="00DC4FF1" w:rsidRPr="00310D8F">
        <w:rPr>
          <w:rFonts w:ascii="Arial" w:hAnsi="Arial" w:cs="Arial"/>
          <w:sz w:val="22"/>
          <w:szCs w:val="22"/>
          <w:lang w:eastAsia="en-US"/>
        </w:rPr>
        <w:t>wykonawca oświadcza</w:t>
      </w:r>
      <w:r w:rsidR="009234C6" w:rsidRPr="00310D8F">
        <w:rPr>
          <w:rFonts w:ascii="Arial" w:hAnsi="Arial" w:cs="Arial"/>
          <w:sz w:val="22"/>
          <w:szCs w:val="22"/>
          <w:lang w:eastAsia="en-US"/>
        </w:rPr>
        <w:t>, że</w:t>
      </w:r>
      <w:r w:rsidR="00000B29">
        <w:rPr>
          <w:rFonts w:ascii="Arial" w:hAnsi="Arial" w:cs="Arial"/>
          <w:sz w:val="22"/>
          <w:szCs w:val="22"/>
          <w:lang w:eastAsia="en-US"/>
        </w:rPr>
        <w:t xml:space="preserve"> </w:t>
      </w:r>
      <w:r w:rsidR="00775E8F">
        <w:rPr>
          <w:rFonts w:ascii="Arial" w:hAnsi="Arial" w:cs="Arial"/>
          <w:sz w:val="22"/>
          <w:szCs w:val="22"/>
        </w:rPr>
        <w:t>s</w:t>
      </w:r>
      <w:r w:rsidR="00775E8F" w:rsidRPr="00775E8F">
        <w:rPr>
          <w:rFonts w:ascii="Arial" w:hAnsi="Arial" w:cs="Arial"/>
          <w:sz w:val="22"/>
          <w:szCs w:val="22"/>
        </w:rPr>
        <w:t xml:space="preserve">kładając ofertę </w:t>
      </w:r>
    </w:p>
    <w:p w14:paraId="1A92688F" w14:textId="77777777" w:rsidR="00000B29" w:rsidRDefault="00000B29" w:rsidP="00000B29">
      <w:pPr>
        <w:tabs>
          <w:tab w:val="center" w:pos="1260"/>
          <w:tab w:val="center" w:pos="7020"/>
        </w:tabs>
        <w:rPr>
          <w:rFonts w:ascii="Arial" w:hAnsi="Arial" w:cs="Arial"/>
          <w:i/>
          <w:sz w:val="22"/>
          <w:szCs w:val="22"/>
        </w:rPr>
      </w:pPr>
    </w:p>
    <w:p w14:paraId="7DC1EFB7" w14:textId="77777777" w:rsidR="009234C6" w:rsidRPr="00310D8F" w:rsidRDefault="00DC4FF1" w:rsidP="009234C6">
      <w:pPr>
        <w:numPr>
          <w:ilvl w:val="1"/>
          <w:numId w:val="4"/>
        </w:numPr>
        <w:tabs>
          <w:tab w:val="clear" w:pos="1440"/>
          <w:tab w:val="num" w:pos="720"/>
        </w:tabs>
        <w:spacing w:line="360" w:lineRule="auto"/>
        <w:ind w:left="714" w:hanging="357"/>
        <w:jc w:val="both"/>
        <w:rPr>
          <w:rFonts w:ascii="Arial" w:hAnsi="Arial" w:cs="Arial"/>
          <w:sz w:val="22"/>
          <w:szCs w:val="22"/>
          <w:lang w:eastAsia="en-US"/>
        </w:rPr>
      </w:pPr>
      <w:r w:rsidRPr="00310D8F">
        <w:rPr>
          <w:rFonts w:ascii="Arial" w:hAnsi="Arial" w:cs="Arial"/>
          <w:sz w:val="22"/>
          <w:szCs w:val="22"/>
          <w:lang w:eastAsia="en-US"/>
        </w:rPr>
        <w:t>zapoznał</w:t>
      </w:r>
      <w:r w:rsidR="009234C6" w:rsidRPr="00310D8F">
        <w:rPr>
          <w:rFonts w:ascii="Arial" w:hAnsi="Arial" w:cs="Arial"/>
          <w:sz w:val="22"/>
          <w:szCs w:val="22"/>
          <w:lang w:eastAsia="en-US"/>
        </w:rPr>
        <w:t xml:space="preserve"> się i w pełni oraz be</w:t>
      </w:r>
      <w:r w:rsidRPr="00310D8F">
        <w:rPr>
          <w:rFonts w:ascii="Arial" w:hAnsi="Arial" w:cs="Arial"/>
          <w:sz w:val="22"/>
          <w:szCs w:val="22"/>
          <w:lang w:eastAsia="en-US"/>
        </w:rPr>
        <w:t>z żadnych zastrzeżeń akceptuje treść S</w:t>
      </w:r>
      <w:r w:rsidR="009234C6" w:rsidRPr="00310D8F">
        <w:rPr>
          <w:rFonts w:ascii="Arial" w:hAnsi="Arial" w:cs="Arial"/>
          <w:sz w:val="22"/>
          <w:szCs w:val="22"/>
          <w:lang w:eastAsia="en-US"/>
        </w:rPr>
        <w:t xml:space="preserve">WZ </w:t>
      </w:r>
      <w:r w:rsidR="009234C6" w:rsidRPr="00310D8F">
        <w:rPr>
          <w:rFonts w:ascii="Arial" w:hAnsi="Arial" w:cs="Arial"/>
          <w:sz w:val="22"/>
          <w:szCs w:val="22"/>
          <w:lang w:eastAsia="en-US"/>
        </w:rPr>
        <w:br/>
        <w:t>wraz z załącznikami, z jej wyjaśnieniami i zmianami,</w:t>
      </w:r>
    </w:p>
    <w:p w14:paraId="14164169" w14:textId="77777777" w:rsidR="009234C6" w:rsidRPr="00310D8F" w:rsidRDefault="00DC4FF1" w:rsidP="009234C6">
      <w:pPr>
        <w:numPr>
          <w:ilvl w:val="1"/>
          <w:numId w:val="4"/>
        </w:numPr>
        <w:tabs>
          <w:tab w:val="clear" w:pos="1440"/>
          <w:tab w:val="num" w:pos="720"/>
        </w:tabs>
        <w:spacing w:line="360" w:lineRule="auto"/>
        <w:ind w:left="714" w:hanging="357"/>
        <w:jc w:val="both"/>
        <w:rPr>
          <w:rFonts w:ascii="Arial" w:hAnsi="Arial" w:cs="Arial"/>
          <w:sz w:val="22"/>
          <w:szCs w:val="22"/>
          <w:lang w:eastAsia="en-US"/>
        </w:rPr>
      </w:pPr>
      <w:r w:rsidRPr="00310D8F">
        <w:rPr>
          <w:rFonts w:ascii="Arial" w:hAnsi="Arial" w:cs="Arial"/>
          <w:sz w:val="22"/>
          <w:szCs w:val="22"/>
          <w:lang w:eastAsia="en-US"/>
        </w:rPr>
        <w:t>oferuje</w:t>
      </w:r>
      <w:r w:rsidR="009234C6" w:rsidRPr="00310D8F">
        <w:rPr>
          <w:rFonts w:ascii="Arial" w:hAnsi="Arial" w:cs="Arial"/>
          <w:sz w:val="22"/>
          <w:szCs w:val="22"/>
          <w:lang w:eastAsia="en-US"/>
        </w:rPr>
        <w:t xml:space="preserve"> wykonanie przedmiotu zamówienia zgodnie z warunkami </w:t>
      </w:r>
      <w:r w:rsidRPr="00310D8F">
        <w:rPr>
          <w:rFonts w:ascii="Arial" w:hAnsi="Arial" w:cs="Arial"/>
          <w:sz w:val="22"/>
          <w:szCs w:val="22"/>
          <w:lang w:eastAsia="en-US"/>
        </w:rPr>
        <w:t>zamówienia zapisanymi w S</w:t>
      </w:r>
      <w:r w:rsidR="009234C6" w:rsidRPr="00310D8F">
        <w:rPr>
          <w:rFonts w:ascii="Arial" w:hAnsi="Arial" w:cs="Arial"/>
          <w:sz w:val="22"/>
          <w:szCs w:val="22"/>
          <w:lang w:eastAsia="en-US"/>
        </w:rPr>
        <w:t>W</w:t>
      </w:r>
      <w:r w:rsidRPr="00310D8F">
        <w:rPr>
          <w:rFonts w:ascii="Arial" w:hAnsi="Arial" w:cs="Arial"/>
          <w:sz w:val="22"/>
          <w:szCs w:val="22"/>
          <w:lang w:eastAsia="en-US"/>
        </w:rPr>
        <w:t>Z i w załącznikach do S</w:t>
      </w:r>
      <w:r w:rsidR="009234C6" w:rsidRPr="00310D8F">
        <w:rPr>
          <w:rFonts w:ascii="Arial" w:hAnsi="Arial" w:cs="Arial"/>
          <w:sz w:val="22"/>
          <w:szCs w:val="22"/>
          <w:lang w:eastAsia="en-US"/>
        </w:rPr>
        <w:t>WZ,</w:t>
      </w:r>
    </w:p>
    <w:p w14:paraId="34D80B6C" w14:textId="77777777" w:rsidR="009234C6" w:rsidRPr="00310D8F" w:rsidRDefault="009234C6" w:rsidP="009234C6">
      <w:pPr>
        <w:numPr>
          <w:ilvl w:val="1"/>
          <w:numId w:val="4"/>
        </w:numPr>
        <w:tabs>
          <w:tab w:val="clear" w:pos="1440"/>
          <w:tab w:val="num" w:pos="720"/>
        </w:tabs>
        <w:spacing w:line="360" w:lineRule="auto"/>
        <w:ind w:left="714" w:hanging="357"/>
        <w:jc w:val="both"/>
        <w:rPr>
          <w:rFonts w:ascii="Arial" w:hAnsi="Arial" w:cs="Arial"/>
          <w:sz w:val="22"/>
          <w:szCs w:val="22"/>
          <w:lang w:eastAsia="en-US"/>
        </w:rPr>
      </w:pPr>
      <w:r w:rsidRPr="00310D8F">
        <w:rPr>
          <w:rFonts w:ascii="Arial" w:hAnsi="Arial" w:cs="Arial"/>
          <w:sz w:val="22"/>
          <w:szCs w:val="22"/>
          <w:lang w:eastAsia="en-US"/>
        </w:rPr>
        <w:t>w pełni i be</w:t>
      </w:r>
      <w:r w:rsidR="00DC4FF1" w:rsidRPr="00310D8F">
        <w:rPr>
          <w:rFonts w:ascii="Arial" w:hAnsi="Arial" w:cs="Arial"/>
          <w:sz w:val="22"/>
          <w:szCs w:val="22"/>
          <w:lang w:eastAsia="en-US"/>
        </w:rPr>
        <w:t>z żadnych zastrzeżeń akceptuje</w:t>
      </w:r>
      <w:r w:rsidRPr="00310D8F">
        <w:rPr>
          <w:rFonts w:ascii="Arial" w:hAnsi="Arial" w:cs="Arial"/>
          <w:sz w:val="22"/>
          <w:szCs w:val="22"/>
          <w:lang w:eastAsia="en-US"/>
        </w:rPr>
        <w:t xml:space="preserve"> warunki umowy na wy</w:t>
      </w:r>
      <w:r w:rsidR="00DC4FF1" w:rsidRPr="00310D8F">
        <w:rPr>
          <w:rFonts w:ascii="Arial" w:hAnsi="Arial" w:cs="Arial"/>
          <w:sz w:val="22"/>
          <w:szCs w:val="22"/>
          <w:lang w:eastAsia="en-US"/>
        </w:rPr>
        <w:t>konanie zamówienia zapisane w S</w:t>
      </w:r>
      <w:r w:rsidRPr="00310D8F">
        <w:rPr>
          <w:rFonts w:ascii="Arial" w:hAnsi="Arial" w:cs="Arial"/>
          <w:sz w:val="22"/>
          <w:szCs w:val="22"/>
          <w:lang w:eastAsia="en-US"/>
        </w:rPr>
        <w:t>WZ wraz z załączni</w:t>
      </w:r>
      <w:r w:rsidR="00DC4FF1" w:rsidRPr="00310D8F">
        <w:rPr>
          <w:rFonts w:ascii="Arial" w:hAnsi="Arial" w:cs="Arial"/>
          <w:sz w:val="22"/>
          <w:szCs w:val="22"/>
          <w:lang w:eastAsia="en-US"/>
        </w:rPr>
        <w:t>kami i w przypadku wyboru jego oferty zobowiązuje</w:t>
      </w:r>
      <w:r w:rsidRPr="00310D8F">
        <w:rPr>
          <w:rFonts w:ascii="Arial" w:hAnsi="Arial" w:cs="Arial"/>
          <w:sz w:val="22"/>
          <w:szCs w:val="22"/>
          <w:lang w:eastAsia="en-US"/>
        </w:rPr>
        <w:t xml:space="preserve"> się do zawa</w:t>
      </w:r>
      <w:r w:rsidR="00DC4FF1" w:rsidRPr="00310D8F">
        <w:rPr>
          <w:rFonts w:ascii="Arial" w:hAnsi="Arial" w:cs="Arial"/>
          <w:sz w:val="22"/>
          <w:szCs w:val="22"/>
          <w:lang w:eastAsia="en-US"/>
        </w:rPr>
        <w:t>rcia umowy na proponowanych w S</w:t>
      </w:r>
      <w:r w:rsidRPr="00310D8F">
        <w:rPr>
          <w:rFonts w:ascii="Arial" w:hAnsi="Arial" w:cs="Arial"/>
          <w:sz w:val="22"/>
          <w:szCs w:val="22"/>
          <w:lang w:eastAsia="en-US"/>
        </w:rPr>
        <w:t>WZ warunkach, w miejscu i terminie wskazanym przez Zamawiającego,</w:t>
      </w:r>
    </w:p>
    <w:p w14:paraId="5F3B0380" w14:textId="77777777" w:rsidR="009234C6" w:rsidRPr="00310D8F" w:rsidRDefault="009234C6" w:rsidP="009234C6">
      <w:pPr>
        <w:numPr>
          <w:ilvl w:val="1"/>
          <w:numId w:val="4"/>
        </w:numPr>
        <w:tabs>
          <w:tab w:val="clear" w:pos="1440"/>
          <w:tab w:val="num" w:pos="720"/>
        </w:tabs>
        <w:spacing w:line="360" w:lineRule="auto"/>
        <w:ind w:left="714" w:hanging="357"/>
        <w:jc w:val="both"/>
        <w:rPr>
          <w:rFonts w:ascii="Arial" w:hAnsi="Arial" w:cs="Arial"/>
          <w:b/>
          <w:sz w:val="22"/>
          <w:szCs w:val="22"/>
          <w:u w:val="single"/>
          <w:lang w:eastAsia="en-US"/>
        </w:rPr>
      </w:pPr>
      <w:r w:rsidRPr="00310D8F">
        <w:rPr>
          <w:rFonts w:ascii="Arial" w:hAnsi="Arial" w:cs="Arial"/>
          <w:b/>
          <w:sz w:val="22"/>
          <w:szCs w:val="22"/>
          <w:u w:val="single"/>
          <w:lang w:eastAsia="en-US"/>
        </w:rPr>
        <w:t>wszystkie wymagane w niniejszym postępowaniu o udzieleni</w:t>
      </w:r>
      <w:r w:rsidR="00695337" w:rsidRPr="00310D8F">
        <w:rPr>
          <w:rFonts w:ascii="Arial" w:hAnsi="Arial" w:cs="Arial"/>
          <w:b/>
          <w:sz w:val="22"/>
          <w:szCs w:val="22"/>
          <w:u w:val="single"/>
          <w:lang w:eastAsia="en-US"/>
        </w:rPr>
        <w:t>e</w:t>
      </w:r>
      <w:r w:rsidRPr="00310D8F">
        <w:rPr>
          <w:rFonts w:ascii="Arial" w:hAnsi="Arial" w:cs="Arial"/>
          <w:b/>
          <w:sz w:val="22"/>
          <w:szCs w:val="22"/>
          <w:u w:val="single"/>
          <w:lang w:eastAsia="en-US"/>
        </w:rPr>
        <w:t xml:space="preserve"> zamówienia p</w:t>
      </w:r>
      <w:r w:rsidR="00DC4FF1" w:rsidRPr="00310D8F">
        <w:rPr>
          <w:rFonts w:ascii="Arial" w:hAnsi="Arial" w:cs="Arial"/>
          <w:b/>
          <w:sz w:val="22"/>
          <w:szCs w:val="22"/>
          <w:u w:val="single"/>
          <w:lang w:eastAsia="en-US"/>
        </w:rPr>
        <w:t>ublicznego oświadczenia składa</w:t>
      </w:r>
      <w:r w:rsidRPr="00310D8F">
        <w:rPr>
          <w:rFonts w:ascii="Arial" w:hAnsi="Arial" w:cs="Arial"/>
          <w:b/>
          <w:sz w:val="22"/>
          <w:szCs w:val="22"/>
          <w:u w:val="single"/>
          <w:lang w:eastAsia="en-US"/>
        </w:rPr>
        <w:t xml:space="preserve"> ze świadomością odpowiedzialności karnej za składanie fałszywych oświadczeń w celu uzyskania korzyści majątkowych,</w:t>
      </w:r>
    </w:p>
    <w:p w14:paraId="76023A76" w14:textId="77777777" w:rsidR="009234C6" w:rsidRPr="00310D8F" w:rsidRDefault="009234C6" w:rsidP="009234C6">
      <w:pPr>
        <w:numPr>
          <w:ilvl w:val="1"/>
          <w:numId w:val="4"/>
        </w:numPr>
        <w:tabs>
          <w:tab w:val="clear" w:pos="1440"/>
          <w:tab w:val="num" w:pos="720"/>
        </w:tabs>
        <w:spacing w:line="360" w:lineRule="auto"/>
        <w:ind w:left="714" w:hanging="357"/>
        <w:jc w:val="both"/>
        <w:rPr>
          <w:rFonts w:ascii="Arial" w:hAnsi="Arial" w:cs="Arial"/>
          <w:sz w:val="22"/>
          <w:szCs w:val="22"/>
          <w:lang w:eastAsia="en-US"/>
        </w:rPr>
      </w:pPr>
      <w:r w:rsidRPr="00310D8F">
        <w:rPr>
          <w:rFonts w:ascii="Arial" w:hAnsi="Arial" w:cs="Arial"/>
          <w:sz w:val="22"/>
          <w:szCs w:val="22"/>
          <w:lang w:eastAsia="en-US"/>
        </w:rPr>
        <w:lastRenderedPageBreak/>
        <w:t>dane osobowe przekazane w ofercie oraz załącznikach są przetwarzane i udostępnione Zamawiającemu zgodnie z art. 28 Rozporządzenia Parlamentu Europejskiego i Rady (UE) 2016/679,</w:t>
      </w:r>
    </w:p>
    <w:p w14:paraId="4E89AF76" w14:textId="77777777" w:rsidR="002A4A2A" w:rsidRPr="00310D8F" w:rsidRDefault="00E67C58" w:rsidP="00F914C3">
      <w:pPr>
        <w:numPr>
          <w:ilvl w:val="1"/>
          <w:numId w:val="4"/>
        </w:numPr>
        <w:tabs>
          <w:tab w:val="clear" w:pos="1440"/>
          <w:tab w:val="num" w:pos="720"/>
        </w:tabs>
        <w:spacing w:line="360" w:lineRule="auto"/>
        <w:ind w:left="714" w:hanging="357"/>
        <w:jc w:val="both"/>
        <w:rPr>
          <w:rFonts w:ascii="Arial" w:hAnsi="Arial" w:cs="Arial"/>
          <w:b/>
          <w:sz w:val="22"/>
          <w:szCs w:val="22"/>
          <w:lang w:eastAsia="en-US"/>
        </w:rPr>
      </w:pPr>
      <w:r w:rsidRPr="00310D8F">
        <w:rPr>
          <w:rFonts w:ascii="Arial" w:hAnsi="Arial" w:cs="Arial"/>
          <w:b/>
          <w:sz w:val="22"/>
          <w:szCs w:val="22"/>
          <w:lang w:eastAsia="en-US"/>
        </w:rPr>
        <w:t>spełnił</w:t>
      </w:r>
      <w:r w:rsidR="009234C6" w:rsidRPr="00310D8F">
        <w:rPr>
          <w:rFonts w:ascii="Arial" w:hAnsi="Arial" w:cs="Arial"/>
          <w:b/>
          <w:sz w:val="22"/>
          <w:szCs w:val="22"/>
          <w:lang w:eastAsia="en-US"/>
        </w:rPr>
        <w:t xml:space="preserve"> obowiązek informacyjny wobec osób fizycznych w zakresie udostępnienia ich danych Zamawiającemu oraz jawności tych danych w ramach przepisów Prawo Zamówień Publicznych,</w:t>
      </w:r>
    </w:p>
    <w:p w14:paraId="131D1F9B" w14:textId="77777777" w:rsidR="009234C6" w:rsidRPr="00310D8F" w:rsidRDefault="00E67C58" w:rsidP="009234C6">
      <w:pPr>
        <w:numPr>
          <w:ilvl w:val="1"/>
          <w:numId w:val="4"/>
        </w:numPr>
        <w:tabs>
          <w:tab w:val="clear" w:pos="1440"/>
          <w:tab w:val="num" w:pos="720"/>
        </w:tabs>
        <w:spacing w:line="360" w:lineRule="auto"/>
        <w:ind w:left="714" w:hanging="357"/>
        <w:jc w:val="both"/>
        <w:rPr>
          <w:rFonts w:ascii="Arial" w:hAnsi="Arial" w:cs="Arial"/>
          <w:sz w:val="22"/>
          <w:szCs w:val="22"/>
          <w:lang w:eastAsia="en-US"/>
        </w:rPr>
      </w:pPr>
      <w:r w:rsidRPr="00310D8F">
        <w:rPr>
          <w:rFonts w:ascii="Arial" w:hAnsi="Arial" w:cs="Arial"/>
          <w:sz w:val="22"/>
          <w:szCs w:val="22"/>
          <w:lang w:eastAsia="en-US"/>
        </w:rPr>
        <w:t>przyjmuje do wiadomości i akceptuje</w:t>
      </w:r>
      <w:r w:rsidR="009234C6" w:rsidRPr="00310D8F">
        <w:rPr>
          <w:rFonts w:ascii="Arial" w:hAnsi="Arial" w:cs="Arial"/>
          <w:sz w:val="22"/>
          <w:szCs w:val="22"/>
          <w:lang w:eastAsia="en-US"/>
        </w:rPr>
        <w:t xml:space="preserve"> zapi</w:t>
      </w:r>
      <w:r w:rsidRPr="00310D8F">
        <w:rPr>
          <w:rFonts w:ascii="Arial" w:hAnsi="Arial" w:cs="Arial"/>
          <w:sz w:val="22"/>
          <w:szCs w:val="22"/>
          <w:lang w:eastAsia="en-US"/>
        </w:rPr>
        <w:t xml:space="preserve">sy klauzuli informacyjnej z pkt. </w:t>
      </w:r>
      <w:r w:rsidRPr="00310D8F">
        <w:rPr>
          <w:rFonts w:ascii="Arial" w:hAnsi="Arial" w:cs="Arial"/>
          <w:sz w:val="22"/>
          <w:szCs w:val="22"/>
        </w:rPr>
        <w:t>XXVIII SWZ</w:t>
      </w:r>
      <w:r w:rsidR="009234C6" w:rsidRPr="00310D8F">
        <w:rPr>
          <w:rFonts w:ascii="Arial" w:hAnsi="Arial" w:cs="Arial"/>
          <w:sz w:val="22"/>
          <w:szCs w:val="22"/>
          <w:lang w:eastAsia="en-US"/>
        </w:rPr>
        <w:t>.</w:t>
      </w:r>
    </w:p>
    <w:p w14:paraId="5F5239B3" w14:textId="77777777" w:rsidR="009234C6" w:rsidRPr="00310D8F" w:rsidRDefault="009234C6" w:rsidP="00946BBC">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3"/>
      </w:tblGrid>
      <w:tr w:rsidR="00C61D10" w:rsidRPr="00310D8F" w14:paraId="3D228814" w14:textId="77777777" w:rsidTr="00C61D10">
        <w:tc>
          <w:tcPr>
            <w:tcW w:w="9889" w:type="dxa"/>
            <w:shd w:val="clear" w:color="auto" w:fill="auto"/>
          </w:tcPr>
          <w:p w14:paraId="707C714D" w14:textId="77777777" w:rsidR="00C61D10" w:rsidRPr="00310D8F" w:rsidRDefault="00C61D10" w:rsidP="00C61D10">
            <w:pPr>
              <w:spacing w:line="360" w:lineRule="auto"/>
              <w:jc w:val="both"/>
              <w:rPr>
                <w:rFonts w:ascii="Arial" w:eastAsia="Calibri" w:hAnsi="Arial" w:cs="Arial"/>
                <w:i/>
                <w:sz w:val="22"/>
                <w:szCs w:val="22"/>
                <w:lang w:eastAsia="en-GB"/>
              </w:rPr>
            </w:pPr>
            <w:r w:rsidRPr="00310D8F">
              <w:rPr>
                <w:rFonts w:ascii="Arial" w:hAnsi="Arial" w:cs="Arial"/>
                <w:sz w:val="22"/>
                <w:szCs w:val="22"/>
              </w:rPr>
              <w:t xml:space="preserve">Rodzaj </w:t>
            </w:r>
            <w:r w:rsidRPr="00310D8F">
              <w:rPr>
                <w:rFonts w:ascii="Arial" w:eastAsia="Calibri" w:hAnsi="Arial" w:cs="Arial"/>
                <w:sz w:val="22"/>
                <w:szCs w:val="22"/>
                <w:lang w:eastAsia="en-GB"/>
              </w:rPr>
              <w:t>Wykonawcy</w:t>
            </w:r>
            <w:r w:rsidRPr="00310D8F">
              <w:rPr>
                <w:rFonts w:ascii="Arial" w:eastAsia="Calibri" w:hAnsi="Arial" w:cs="Arial"/>
                <w:sz w:val="22"/>
                <w:szCs w:val="22"/>
                <w:vertAlign w:val="superscript"/>
                <w:lang w:eastAsia="en-GB"/>
              </w:rPr>
              <w:footnoteReference w:id="4"/>
            </w:r>
            <w:r w:rsidRPr="00310D8F">
              <w:rPr>
                <w:rFonts w:ascii="Arial" w:eastAsia="Calibri" w:hAnsi="Arial" w:cs="Arial"/>
                <w:sz w:val="22"/>
                <w:szCs w:val="22"/>
                <w:lang w:eastAsia="en-GB"/>
              </w:rPr>
              <w:t xml:space="preserve">: </w:t>
            </w:r>
            <w:r w:rsidRPr="00310D8F">
              <w:rPr>
                <w:rFonts w:ascii="Arial" w:eastAsia="Calibri" w:hAnsi="Arial" w:cs="Arial"/>
                <w:i/>
                <w:sz w:val="22"/>
                <w:szCs w:val="22"/>
                <w:lang w:eastAsia="en-GB"/>
              </w:rPr>
              <w:t>(Proszę zaznaczyć właściwy kwadrat określający, jakiego rodzaju przedsiębiorcą jest Wykonawca składający niniejszą ofertę)</w:t>
            </w:r>
          </w:p>
          <w:p w14:paraId="711378AD" w14:textId="77777777" w:rsidR="00C61D10" w:rsidRPr="00310D8F" w:rsidRDefault="00C61D10" w:rsidP="00C61D10">
            <w:pPr>
              <w:spacing w:line="360" w:lineRule="auto"/>
              <w:jc w:val="both"/>
              <w:rPr>
                <w:rFonts w:ascii="Arial" w:eastAsia="Calibri" w:hAnsi="Arial" w:cs="Arial"/>
                <w:sz w:val="22"/>
                <w:szCs w:val="22"/>
                <w:lang w:eastAsia="en-GB"/>
              </w:rPr>
            </w:pPr>
            <w:r w:rsidRPr="00310D8F">
              <w:rPr>
                <w:rFonts w:ascii="Arial" w:eastAsia="Calibri" w:hAnsi="Arial" w:cs="Arial"/>
                <w:sz w:val="22"/>
                <w:szCs w:val="22"/>
                <w:lang w:eastAsia="en-GB"/>
              </w:rPr>
              <w:t>󠄀</w:t>
            </w:r>
            <w:r w:rsidRPr="00310D8F">
              <w:rPr>
                <w:rFonts w:ascii="Arial" w:eastAsia="Calibri" w:hAnsi="Arial" w:cs="Arial"/>
                <w:sz w:val="22"/>
                <w:szCs w:val="22"/>
                <w:lang w:eastAsia="en-GB"/>
              </w:rPr>
              <w:tab/>
              <w:t>mikroprzedsiębiorstwo</w:t>
            </w:r>
          </w:p>
          <w:p w14:paraId="13097FA8" w14:textId="77777777" w:rsidR="00C61D10" w:rsidRPr="00310D8F" w:rsidRDefault="00C61D10" w:rsidP="00C61D10">
            <w:pPr>
              <w:spacing w:line="360" w:lineRule="auto"/>
              <w:jc w:val="both"/>
              <w:rPr>
                <w:rFonts w:ascii="Arial" w:eastAsia="Calibri" w:hAnsi="Arial" w:cs="Arial"/>
                <w:sz w:val="22"/>
                <w:szCs w:val="22"/>
                <w:lang w:eastAsia="en-GB"/>
              </w:rPr>
            </w:pPr>
            <w:r w:rsidRPr="00310D8F">
              <w:rPr>
                <w:rFonts w:ascii="Arial" w:eastAsia="Calibri" w:hAnsi="Arial" w:cs="Arial"/>
                <w:sz w:val="22"/>
                <w:szCs w:val="22"/>
                <w:lang w:eastAsia="en-GB"/>
              </w:rPr>
              <w:t>󠄀</w:t>
            </w:r>
            <w:r w:rsidRPr="00310D8F">
              <w:rPr>
                <w:rFonts w:ascii="Arial" w:eastAsia="Calibri" w:hAnsi="Arial" w:cs="Arial"/>
                <w:sz w:val="22"/>
                <w:szCs w:val="22"/>
                <w:lang w:eastAsia="en-GB"/>
              </w:rPr>
              <w:tab/>
              <w:t xml:space="preserve">małe przedsiębiorstwo </w:t>
            </w:r>
          </w:p>
          <w:p w14:paraId="6E731EC7" w14:textId="77777777" w:rsidR="00C61D10" w:rsidRPr="00310D8F" w:rsidRDefault="00C61D10" w:rsidP="00C61D10">
            <w:pPr>
              <w:spacing w:line="360" w:lineRule="auto"/>
              <w:jc w:val="both"/>
              <w:rPr>
                <w:rFonts w:ascii="Arial" w:eastAsia="Calibri" w:hAnsi="Arial" w:cs="Arial"/>
                <w:sz w:val="22"/>
                <w:szCs w:val="22"/>
                <w:lang w:eastAsia="en-GB"/>
              </w:rPr>
            </w:pPr>
            <w:r w:rsidRPr="00310D8F">
              <w:rPr>
                <w:rFonts w:ascii="Arial" w:eastAsia="Calibri" w:hAnsi="Arial" w:cs="Arial"/>
                <w:sz w:val="22"/>
                <w:szCs w:val="22"/>
                <w:lang w:eastAsia="en-GB"/>
              </w:rPr>
              <w:t>󠄀</w:t>
            </w:r>
            <w:r w:rsidRPr="00310D8F">
              <w:rPr>
                <w:rFonts w:ascii="Arial" w:eastAsia="Calibri" w:hAnsi="Arial" w:cs="Arial"/>
                <w:sz w:val="22"/>
                <w:szCs w:val="22"/>
                <w:lang w:eastAsia="en-GB"/>
              </w:rPr>
              <w:tab/>
              <w:t>średnie przedsiębiorstwo 󠄀</w:t>
            </w:r>
          </w:p>
          <w:p w14:paraId="5170B4D3" w14:textId="77777777" w:rsidR="00C61D10" w:rsidRPr="00310D8F" w:rsidRDefault="00C61D10" w:rsidP="00C61D10">
            <w:pPr>
              <w:spacing w:line="360" w:lineRule="auto"/>
              <w:jc w:val="both"/>
              <w:rPr>
                <w:rFonts w:ascii="Arial" w:eastAsia="Calibri" w:hAnsi="Arial" w:cs="Arial"/>
                <w:sz w:val="22"/>
                <w:szCs w:val="22"/>
                <w:lang w:eastAsia="en-GB"/>
              </w:rPr>
            </w:pPr>
            <w:r w:rsidRPr="00310D8F">
              <w:rPr>
                <w:rFonts w:ascii="Arial" w:eastAsia="Calibri" w:hAnsi="Arial" w:cs="Arial"/>
                <w:sz w:val="22"/>
                <w:szCs w:val="22"/>
                <w:lang w:eastAsia="en-GB"/>
              </w:rPr>
              <w:t>󠄀</w:t>
            </w:r>
            <w:r w:rsidRPr="00310D8F">
              <w:rPr>
                <w:rFonts w:ascii="Arial" w:eastAsia="Calibri" w:hAnsi="Arial" w:cs="Arial"/>
                <w:sz w:val="22"/>
                <w:szCs w:val="22"/>
                <w:lang w:eastAsia="en-GB"/>
              </w:rPr>
              <w:tab/>
              <w:t>jednoosobowa działalność gospodarcza</w:t>
            </w:r>
          </w:p>
          <w:p w14:paraId="6BD5D84B" w14:textId="77777777" w:rsidR="00C61D10" w:rsidRPr="00310D8F" w:rsidRDefault="00C61D10" w:rsidP="00C61D10">
            <w:pPr>
              <w:spacing w:line="360" w:lineRule="auto"/>
              <w:jc w:val="both"/>
              <w:rPr>
                <w:rFonts w:ascii="Arial" w:eastAsia="Calibri" w:hAnsi="Arial" w:cs="Arial"/>
                <w:sz w:val="22"/>
                <w:szCs w:val="22"/>
                <w:lang w:eastAsia="en-GB"/>
              </w:rPr>
            </w:pPr>
            <w:r w:rsidRPr="00310D8F">
              <w:rPr>
                <w:rFonts w:ascii="Arial" w:eastAsia="Calibri" w:hAnsi="Arial" w:cs="Arial"/>
                <w:sz w:val="22"/>
                <w:szCs w:val="22"/>
                <w:lang w:eastAsia="en-GB"/>
              </w:rPr>
              <w:t>󠄀</w:t>
            </w:r>
            <w:r w:rsidRPr="00310D8F">
              <w:rPr>
                <w:rFonts w:ascii="Arial" w:eastAsia="Calibri" w:hAnsi="Arial" w:cs="Arial"/>
                <w:sz w:val="22"/>
                <w:szCs w:val="22"/>
                <w:lang w:eastAsia="en-GB"/>
              </w:rPr>
              <w:tab/>
              <w:t>osoba fizyczna nieprowadząca działalności gospodarczej</w:t>
            </w:r>
          </w:p>
          <w:p w14:paraId="05D7A6B1" w14:textId="77777777" w:rsidR="00C61D10" w:rsidRPr="00310D8F" w:rsidRDefault="00C61D10" w:rsidP="00C61D10">
            <w:pPr>
              <w:spacing w:line="360" w:lineRule="auto"/>
              <w:jc w:val="both"/>
              <w:rPr>
                <w:rFonts w:ascii="Arial" w:eastAsia="Calibri" w:hAnsi="Arial" w:cs="Arial"/>
                <w:sz w:val="22"/>
                <w:szCs w:val="22"/>
                <w:lang w:eastAsia="en-GB"/>
              </w:rPr>
            </w:pPr>
            <w:r w:rsidRPr="00310D8F">
              <w:rPr>
                <w:rFonts w:ascii="Arial" w:eastAsia="Calibri" w:hAnsi="Arial" w:cs="Arial"/>
                <w:sz w:val="22"/>
                <w:szCs w:val="22"/>
                <w:lang w:eastAsia="en-GB"/>
              </w:rPr>
              <w:t>󠄀</w:t>
            </w:r>
            <w:r w:rsidRPr="00310D8F">
              <w:rPr>
                <w:rFonts w:ascii="Arial" w:eastAsia="Calibri" w:hAnsi="Arial" w:cs="Arial"/>
                <w:sz w:val="22"/>
                <w:szCs w:val="22"/>
                <w:lang w:eastAsia="en-GB"/>
              </w:rPr>
              <w:tab/>
              <w:t>inny rodzaj</w:t>
            </w:r>
          </w:p>
        </w:tc>
      </w:tr>
    </w:tbl>
    <w:p w14:paraId="70CB2E72" w14:textId="77777777" w:rsidR="00946BBC" w:rsidRPr="00310D8F" w:rsidRDefault="00946BBC" w:rsidP="00946BBC">
      <w:pPr>
        <w:jc w:val="both"/>
        <w:rPr>
          <w:rFonts w:ascii="Arial" w:hAnsi="Arial" w:cs="Arial"/>
          <w:sz w:val="22"/>
          <w:szCs w:val="22"/>
        </w:rPr>
      </w:pPr>
    </w:p>
    <w:p w14:paraId="3DC1BAAF" w14:textId="77777777" w:rsidR="00946BBC" w:rsidRPr="00310D8F" w:rsidRDefault="00946BBC" w:rsidP="00693779">
      <w:pPr>
        <w:spacing w:line="120" w:lineRule="atLeast"/>
        <w:jc w:val="both"/>
        <w:rPr>
          <w:rFonts w:ascii="Arial" w:hAnsi="Arial" w:cs="Arial"/>
          <w:sz w:val="22"/>
          <w:szCs w:val="22"/>
        </w:rPr>
      </w:pPr>
    </w:p>
    <w:p w14:paraId="4C239B5F" w14:textId="77777777" w:rsidR="00946BBC" w:rsidRPr="00310D8F" w:rsidRDefault="00946BBC" w:rsidP="00946BBC">
      <w:pPr>
        <w:spacing w:line="120" w:lineRule="atLeast"/>
        <w:ind w:left="399"/>
        <w:jc w:val="both"/>
        <w:rPr>
          <w:rFonts w:ascii="Arial" w:hAnsi="Arial" w:cs="Arial"/>
          <w:sz w:val="22"/>
          <w:szCs w:val="22"/>
        </w:rPr>
      </w:pPr>
    </w:p>
    <w:p w14:paraId="0D0C7683" w14:textId="77777777" w:rsidR="00946BBC" w:rsidRPr="00310D8F" w:rsidRDefault="00946BBC" w:rsidP="00946BBC">
      <w:pPr>
        <w:spacing w:line="120" w:lineRule="atLeast"/>
        <w:ind w:left="399"/>
        <w:jc w:val="both"/>
        <w:rPr>
          <w:rFonts w:ascii="Arial" w:hAnsi="Arial" w:cs="Arial"/>
          <w:sz w:val="22"/>
          <w:szCs w:val="22"/>
        </w:rPr>
      </w:pPr>
    </w:p>
    <w:p w14:paraId="322B41C1" w14:textId="77777777" w:rsidR="00946BBC" w:rsidRPr="00310D8F" w:rsidRDefault="00946BBC" w:rsidP="00946BBC">
      <w:pPr>
        <w:spacing w:line="120" w:lineRule="atLeast"/>
        <w:ind w:left="399"/>
        <w:jc w:val="both"/>
        <w:rPr>
          <w:rFonts w:ascii="Arial" w:hAnsi="Arial" w:cs="Arial"/>
          <w:sz w:val="22"/>
          <w:szCs w:val="22"/>
        </w:rPr>
      </w:pPr>
    </w:p>
    <w:p w14:paraId="40864B80" w14:textId="77777777" w:rsidR="00946BBC" w:rsidRPr="00310D8F" w:rsidRDefault="00946BBC" w:rsidP="00946BBC">
      <w:pPr>
        <w:spacing w:line="120" w:lineRule="atLeast"/>
        <w:ind w:left="399"/>
        <w:jc w:val="both"/>
        <w:rPr>
          <w:rFonts w:ascii="Arial" w:hAnsi="Arial" w:cs="Arial"/>
          <w:sz w:val="22"/>
          <w:szCs w:val="22"/>
        </w:rPr>
      </w:pPr>
    </w:p>
    <w:p w14:paraId="7B0B44CA" w14:textId="77777777" w:rsidR="00946BBC" w:rsidRPr="00310D8F" w:rsidRDefault="00946BBC" w:rsidP="00946BBC">
      <w:pPr>
        <w:spacing w:line="120" w:lineRule="atLeast"/>
        <w:ind w:left="399"/>
        <w:jc w:val="both"/>
        <w:rPr>
          <w:rFonts w:ascii="Arial" w:hAnsi="Arial" w:cs="Arial"/>
          <w:sz w:val="22"/>
          <w:szCs w:val="22"/>
        </w:rPr>
      </w:pPr>
    </w:p>
    <w:p w14:paraId="7A5AEAAC" w14:textId="77777777" w:rsidR="00946BBC" w:rsidRPr="00310D8F" w:rsidRDefault="00946BBC" w:rsidP="00946BBC">
      <w:pPr>
        <w:spacing w:line="120" w:lineRule="atLeast"/>
        <w:ind w:left="399"/>
        <w:jc w:val="both"/>
        <w:rPr>
          <w:rFonts w:ascii="Arial" w:hAnsi="Arial" w:cs="Arial"/>
          <w:sz w:val="22"/>
          <w:szCs w:val="22"/>
        </w:rPr>
      </w:pPr>
    </w:p>
    <w:p w14:paraId="0CE9BAE7" w14:textId="77777777" w:rsidR="006A7939" w:rsidRPr="00310D8F" w:rsidRDefault="00946BBC" w:rsidP="00BC4E5A">
      <w:pPr>
        <w:tabs>
          <w:tab w:val="left" w:pos="0"/>
          <w:tab w:val="left" w:pos="540"/>
          <w:tab w:val="left" w:leader="dot" w:pos="2160"/>
          <w:tab w:val="left" w:pos="4680"/>
          <w:tab w:val="left" w:leader="dot" w:pos="10080"/>
        </w:tabs>
        <w:rPr>
          <w:rFonts w:ascii="Arial" w:hAnsi="Arial" w:cs="Arial"/>
          <w:sz w:val="22"/>
          <w:szCs w:val="22"/>
        </w:rPr>
      </w:pPr>
      <w:r w:rsidRPr="00310D8F">
        <w:rPr>
          <w:rFonts w:ascii="Arial" w:hAnsi="Arial" w:cs="Arial"/>
          <w:sz w:val="22"/>
          <w:szCs w:val="22"/>
        </w:rPr>
        <w:tab/>
      </w:r>
    </w:p>
    <w:sectPr w:rsidR="006A7939" w:rsidRPr="00310D8F" w:rsidSect="00007BBC">
      <w:headerReference w:type="first" r:id="rId8"/>
      <w:footerReference w:type="first" r:id="rId9"/>
      <w:pgSz w:w="11906" w:h="16838"/>
      <w:pgMar w:top="709" w:right="1106" w:bottom="284" w:left="1077" w:header="0" w:footer="9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4B216" w14:textId="77777777" w:rsidR="00951189" w:rsidRDefault="00951189">
      <w:r>
        <w:separator/>
      </w:r>
    </w:p>
  </w:endnote>
  <w:endnote w:type="continuationSeparator" w:id="0">
    <w:p w14:paraId="46A06A5C" w14:textId="77777777" w:rsidR="00951189" w:rsidRDefault="00951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E6AD7" w14:textId="77777777" w:rsidR="002563B1" w:rsidRPr="0070071F" w:rsidRDefault="002563B1" w:rsidP="0070071F">
    <w:pPr>
      <w:tabs>
        <w:tab w:val="center" w:pos="4536"/>
        <w:tab w:val="right" w:pos="9072"/>
      </w:tabs>
      <w:jc w:val="both"/>
      <w:rPr>
        <w:rFonts w:ascii="Calibri" w:eastAsia="Calibri" w:hAnsi="Calibri"/>
        <w:sz w:val="22"/>
        <w:szCs w:val="22"/>
        <w:lang w:eastAsia="en-US"/>
      </w:rPr>
    </w:pPr>
  </w:p>
  <w:p w14:paraId="32C5AD7F" w14:textId="77777777" w:rsidR="002563B1" w:rsidRDefault="002563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3D30C" w14:textId="77777777" w:rsidR="00951189" w:rsidRDefault="00951189">
      <w:r>
        <w:separator/>
      </w:r>
    </w:p>
  </w:footnote>
  <w:footnote w:type="continuationSeparator" w:id="0">
    <w:p w14:paraId="68A73A82" w14:textId="77777777" w:rsidR="00951189" w:rsidRDefault="00951189">
      <w:r>
        <w:continuationSeparator/>
      </w:r>
    </w:p>
  </w:footnote>
  <w:footnote w:id="1">
    <w:p w14:paraId="5CBB0478" w14:textId="77777777" w:rsidR="002563B1" w:rsidRPr="0018342F" w:rsidRDefault="002563B1" w:rsidP="00E67C58">
      <w:pPr>
        <w:jc w:val="both"/>
        <w:rPr>
          <w:rFonts w:ascii="Arial" w:eastAsia="Calibri" w:hAnsi="Arial" w:cs="Arial"/>
          <w:sz w:val="16"/>
          <w:szCs w:val="16"/>
        </w:rPr>
      </w:pPr>
      <w:r w:rsidRPr="0018342F">
        <w:rPr>
          <w:rStyle w:val="Odwoanieprzypisudolnego"/>
          <w:rFonts w:ascii="Arial" w:hAnsi="Arial" w:cs="Arial"/>
          <w:sz w:val="16"/>
          <w:szCs w:val="16"/>
        </w:rPr>
        <w:footnoteRef/>
      </w:r>
      <w:r w:rsidRPr="0018342F">
        <w:rPr>
          <w:rFonts w:ascii="Arial" w:hAnsi="Arial" w:cs="Arial"/>
          <w:sz w:val="16"/>
          <w:szCs w:val="16"/>
        </w:rPr>
        <w:t xml:space="preserve"> </w:t>
      </w:r>
      <w:r w:rsidRPr="0018342F">
        <w:rPr>
          <w:rFonts w:ascii="Arial" w:eastAsia="Calibri" w:hAnsi="Arial" w:cs="Arial"/>
          <w:sz w:val="16"/>
          <w:szCs w:val="16"/>
        </w:rPr>
        <w:t xml:space="preserve">W przypadku Wykonawcy, którego wybór oferty będzie prowadzić do powstania u Zamawiającego obowiązku podatkowego należy podać cenę bez podatku VAT (netto) i przekreślić słowo „brutto”. W takim wypadku zastosowanie znajduje pkt </w:t>
      </w:r>
      <w:r w:rsidR="00806439" w:rsidRPr="008C2E79">
        <w:rPr>
          <w:rFonts w:ascii="Arial" w:eastAsia="Calibri" w:hAnsi="Arial" w:cs="Arial"/>
          <w:sz w:val="16"/>
          <w:szCs w:val="16"/>
        </w:rPr>
        <w:t>XX.3</w:t>
      </w:r>
      <w:r w:rsidR="000E5F17" w:rsidRPr="0018342F">
        <w:rPr>
          <w:rFonts w:ascii="Arial" w:eastAsia="Calibri" w:hAnsi="Arial" w:cs="Arial"/>
          <w:sz w:val="16"/>
          <w:szCs w:val="16"/>
        </w:rPr>
        <w:t xml:space="preserve"> S</w:t>
      </w:r>
      <w:r w:rsidRPr="0018342F">
        <w:rPr>
          <w:rFonts w:ascii="Arial" w:eastAsia="Calibri" w:hAnsi="Arial" w:cs="Arial"/>
          <w:sz w:val="16"/>
          <w:szCs w:val="16"/>
        </w:rPr>
        <w:t xml:space="preserve">WZ. </w:t>
      </w:r>
    </w:p>
  </w:footnote>
  <w:footnote w:id="2">
    <w:p w14:paraId="0DA75619" w14:textId="77777777" w:rsidR="002563B1" w:rsidRPr="0018342F" w:rsidRDefault="002563B1" w:rsidP="00083334">
      <w:pPr>
        <w:pStyle w:val="Tekstprzypisudolnego"/>
        <w:jc w:val="both"/>
        <w:rPr>
          <w:rFonts w:ascii="Arial" w:hAnsi="Arial" w:cs="Arial"/>
          <w:sz w:val="16"/>
          <w:szCs w:val="16"/>
        </w:rPr>
      </w:pPr>
      <w:r w:rsidRPr="0018342F">
        <w:rPr>
          <w:rStyle w:val="Odwoanieprzypisudolnego"/>
          <w:rFonts w:ascii="Arial" w:hAnsi="Arial" w:cs="Arial"/>
          <w:sz w:val="16"/>
          <w:szCs w:val="16"/>
        </w:rPr>
        <w:footnoteRef/>
      </w:r>
      <w:r w:rsidRPr="0018342F">
        <w:rPr>
          <w:rFonts w:ascii="Arial" w:hAnsi="Arial" w:cs="Arial"/>
          <w:sz w:val="16"/>
          <w:szCs w:val="16"/>
        </w:rPr>
        <w:t xml:space="preserve"> Zgodnie z art. 225 ust. 1 Pzp Zamawiający informuje, że jeżeli została złożona oferta, której wybór prowadziłby do powstania u zamawiającego obowiązku podatkowego zgodnie z ustawą z dnia 11 marca 2004 r. o podatku od towarów i usług (Dz. U. z 2018 r. poz. 2174, z </w:t>
      </w:r>
      <w:proofErr w:type="spellStart"/>
      <w:r w:rsidRPr="0018342F">
        <w:rPr>
          <w:rFonts w:ascii="Arial" w:hAnsi="Arial" w:cs="Arial"/>
          <w:sz w:val="16"/>
          <w:szCs w:val="16"/>
        </w:rPr>
        <w:t>późn</w:t>
      </w:r>
      <w:proofErr w:type="spellEnd"/>
      <w:r w:rsidRPr="0018342F">
        <w:rPr>
          <w:rFonts w:ascii="Arial" w:hAnsi="Arial" w:cs="Arial"/>
          <w:sz w:val="16"/>
          <w:szCs w:val="16"/>
        </w:rPr>
        <w:t>. zm.), dla celów zastosowania kryterium ceny zamawiający dolicza do przedstawionej w tej ofercie ceny kwotę podatku od towarów i usług, którą miałby obowiązek rozliczyć. W takim przypadku – na mocy art. 225 ust. 2 Pzp – wykonawca, składając ofertę ma obowiązek: poinformowania zamawiającego, że wybór jego oferty będzie prowadził do powstania u zamawiającego obowiązku podatkowego, wskazania nazwy (rodzaju) towaru lub usługi, których dostawa lub świadczenie będą prowadziły do powstania obowiązku podatkowego, wskazania wartości towaru lub usługi objętego obowiązkiem podatkowym zamawiającego, bez kwoty podatku, wskazania stawki podatku od towarów i usług, która zgodnie z wiedzą wykonawcy, będzie miała zastosowanie. Zamawiający przypomina, iż zgodnie z ustawą z dnia 9 sierpnia 2019 r. o zmianie ustawy o podatku od towarów i usług oraz niektórych innych ustaw (Dz. U. poz. 1751) dotychczasowy tzw. mechanizm odwróconego obciążenia w zakresie towarów i usług został zastąpiony tzw. mechanizmem podzielonej płatności. Wykaz towarów i usług objętych tym mechanizmem wskazany został w załączniku nr 15 do ustawy.</w:t>
      </w:r>
    </w:p>
  </w:footnote>
  <w:footnote w:id="3">
    <w:p w14:paraId="679EC323" w14:textId="77777777" w:rsidR="002563B1" w:rsidRPr="0018342F" w:rsidRDefault="002563B1" w:rsidP="00A962E4">
      <w:pPr>
        <w:pStyle w:val="Nagwek3"/>
        <w:keepNext w:val="0"/>
        <w:numPr>
          <w:ilvl w:val="0"/>
          <w:numId w:val="0"/>
        </w:numPr>
        <w:jc w:val="both"/>
        <w:rPr>
          <w:rFonts w:ascii="Tahoma" w:eastAsia="Arial Unicode MS" w:hAnsi="Tahoma" w:cs="Tahoma"/>
          <w:b w:val="0"/>
          <w:sz w:val="16"/>
          <w:szCs w:val="16"/>
        </w:rPr>
      </w:pPr>
      <w:r w:rsidRPr="0018342F">
        <w:rPr>
          <w:rStyle w:val="Odwoanieprzypisudolnego"/>
          <w:rFonts w:ascii="Tahoma" w:hAnsi="Tahoma" w:cs="Tahoma"/>
          <w:b w:val="0"/>
          <w:sz w:val="16"/>
          <w:szCs w:val="16"/>
        </w:rPr>
        <w:footnoteRef/>
      </w:r>
      <w:r w:rsidRPr="0018342F">
        <w:rPr>
          <w:rFonts w:ascii="Tahoma" w:hAnsi="Tahoma" w:cs="Tahoma"/>
          <w:b w:val="0"/>
          <w:sz w:val="16"/>
          <w:szCs w:val="16"/>
        </w:rPr>
        <w:t xml:space="preserve"> Niewypełnienie wykropkowanych miejsc w niniejszym punkcie albo ich przekreślenie będzie oznaczało, że całość zamówienia będzie realizowana przez Wykonawcę.</w:t>
      </w:r>
    </w:p>
  </w:footnote>
  <w:footnote w:id="4">
    <w:p w14:paraId="50B10F8C" w14:textId="77777777" w:rsidR="002563B1" w:rsidRPr="0018342F" w:rsidRDefault="002563B1" w:rsidP="00C61D10">
      <w:pPr>
        <w:pStyle w:val="Tekstprzypisudolnego"/>
        <w:jc w:val="both"/>
        <w:rPr>
          <w:rFonts w:ascii="Arial" w:hAnsi="Arial" w:cs="Arial"/>
          <w:bCs w:val="0"/>
          <w:sz w:val="16"/>
          <w:szCs w:val="16"/>
        </w:rPr>
      </w:pPr>
      <w:r w:rsidRPr="0018342F">
        <w:rPr>
          <w:rStyle w:val="Odwoanieprzypisudolnego"/>
          <w:rFonts w:ascii="Arial" w:hAnsi="Arial" w:cs="Arial"/>
          <w:sz w:val="16"/>
          <w:szCs w:val="16"/>
        </w:rPr>
        <w:footnoteRef/>
      </w:r>
      <w:r w:rsidRPr="0018342F">
        <w:rPr>
          <w:rFonts w:ascii="Arial" w:hAnsi="Arial" w:cs="Arial"/>
          <w:sz w:val="16"/>
          <w:szCs w:val="16"/>
        </w:rPr>
        <w:t xml:space="preserve"> Por. </w:t>
      </w:r>
      <w:r w:rsidRPr="0018342F">
        <w:rPr>
          <w:rStyle w:val="DeltaViewInsertion"/>
          <w:rFonts w:ascii="Arial" w:hAnsi="Arial" w:cs="Arial"/>
          <w:b w:val="0"/>
          <w:i w:val="0"/>
          <w:sz w:val="16"/>
          <w:szCs w:val="16"/>
        </w:rPr>
        <w:t xml:space="preserve">zalecenie Komisji z dnia 6 maja 2003 r. dotyczące definicji mikroprzedsiębiorstw oraz małych i średnich przedsiębiorstw (Dz.U. L 124 z 20.5.2003, s. 36). Te informacje są wymagane wyłącznie do celów statystycznych. </w:t>
      </w:r>
      <w:r w:rsidRPr="0018342F">
        <w:rPr>
          <w:rStyle w:val="DeltaViewInsertion"/>
          <w:rFonts w:ascii="Arial" w:hAnsi="Arial" w:cs="Arial"/>
          <w:i w:val="0"/>
          <w:sz w:val="16"/>
          <w:szCs w:val="16"/>
        </w:rPr>
        <w:t>Mikroprzedsiębiorstwo:</w:t>
      </w:r>
      <w:r w:rsidRPr="0018342F">
        <w:rPr>
          <w:rStyle w:val="DeltaViewInsertion"/>
          <w:rFonts w:ascii="Arial" w:hAnsi="Arial" w:cs="Arial"/>
          <w:b w:val="0"/>
          <w:i w:val="0"/>
          <w:sz w:val="16"/>
          <w:szCs w:val="16"/>
        </w:rPr>
        <w:t xml:space="preserve"> przedsiębiorstwo, które </w:t>
      </w:r>
      <w:r w:rsidRPr="0018342F">
        <w:rPr>
          <w:rStyle w:val="DeltaViewInsertion"/>
          <w:rFonts w:ascii="Arial" w:hAnsi="Arial" w:cs="Arial"/>
          <w:i w:val="0"/>
          <w:sz w:val="16"/>
          <w:szCs w:val="16"/>
        </w:rPr>
        <w:t>zatrudnia mniej niż 10 osób</w:t>
      </w:r>
      <w:r w:rsidRPr="0018342F">
        <w:rPr>
          <w:rStyle w:val="DeltaViewInsertion"/>
          <w:rFonts w:ascii="Arial" w:hAnsi="Arial" w:cs="Arial"/>
          <w:b w:val="0"/>
          <w:i w:val="0"/>
          <w:sz w:val="16"/>
          <w:szCs w:val="16"/>
        </w:rPr>
        <w:t xml:space="preserve"> i którego roczny obrót lub roczna suma bilansowa </w:t>
      </w:r>
      <w:r w:rsidRPr="0018342F">
        <w:rPr>
          <w:rStyle w:val="DeltaViewInsertion"/>
          <w:rFonts w:ascii="Arial" w:hAnsi="Arial" w:cs="Arial"/>
          <w:i w:val="0"/>
          <w:sz w:val="16"/>
          <w:szCs w:val="16"/>
        </w:rPr>
        <w:t>nie przekracza 2 milionów EUR</w:t>
      </w:r>
      <w:r w:rsidRPr="0018342F">
        <w:rPr>
          <w:rStyle w:val="DeltaViewInsertion"/>
          <w:rFonts w:ascii="Arial" w:hAnsi="Arial" w:cs="Arial"/>
          <w:b w:val="0"/>
          <w:i w:val="0"/>
          <w:sz w:val="16"/>
          <w:szCs w:val="16"/>
        </w:rPr>
        <w:t>.</w:t>
      </w:r>
      <w:r w:rsidRPr="0018342F">
        <w:rPr>
          <w:rFonts w:ascii="Arial" w:hAnsi="Arial" w:cs="Arial"/>
          <w:sz w:val="16"/>
          <w:szCs w:val="16"/>
        </w:rPr>
        <w:t xml:space="preserve"> </w:t>
      </w:r>
      <w:r w:rsidRPr="0018342F">
        <w:rPr>
          <w:rStyle w:val="DeltaViewInsertion"/>
          <w:rFonts w:ascii="Arial" w:hAnsi="Arial" w:cs="Arial"/>
          <w:i w:val="0"/>
          <w:sz w:val="16"/>
          <w:szCs w:val="16"/>
        </w:rPr>
        <w:t>Małe przedsiębiorstwo:</w:t>
      </w:r>
      <w:r w:rsidRPr="0018342F">
        <w:rPr>
          <w:rStyle w:val="DeltaViewInsertion"/>
          <w:rFonts w:ascii="Arial" w:hAnsi="Arial" w:cs="Arial"/>
          <w:b w:val="0"/>
          <w:i w:val="0"/>
          <w:sz w:val="16"/>
          <w:szCs w:val="16"/>
        </w:rPr>
        <w:t xml:space="preserve"> przedsiębiorstwo, które </w:t>
      </w:r>
      <w:r w:rsidRPr="0018342F">
        <w:rPr>
          <w:rStyle w:val="DeltaViewInsertion"/>
          <w:rFonts w:ascii="Arial" w:hAnsi="Arial" w:cs="Arial"/>
          <w:i w:val="0"/>
          <w:sz w:val="16"/>
          <w:szCs w:val="16"/>
        </w:rPr>
        <w:t>zatrudnia mniej niż 50 osób</w:t>
      </w:r>
      <w:r w:rsidRPr="0018342F">
        <w:rPr>
          <w:rStyle w:val="DeltaViewInsertion"/>
          <w:rFonts w:ascii="Arial" w:hAnsi="Arial" w:cs="Arial"/>
          <w:b w:val="0"/>
          <w:i w:val="0"/>
          <w:sz w:val="16"/>
          <w:szCs w:val="16"/>
        </w:rPr>
        <w:t xml:space="preserve"> i którego roczny obrót lub roczna suma bilansowa </w:t>
      </w:r>
      <w:r w:rsidRPr="0018342F">
        <w:rPr>
          <w:rStyle w:val="DeltaViewInsertion"/>
          <w:rFonts w:ascii="Arial" w:hAnsi="Arial" w:cs="Arial"/>
          <w:i w:val="0"/>
          <w:sz w:val="16"/>
          <w:szCs w:val="16"/>
        </w:rPr>
        <w:t>nie przekracza 10 milionów EUR</w:t>
      </w:r>
      <w:r w:rsidRPr="0018342F">
        <w:rPr>
          <w:rStyle w:val="DeltaViewInsertion"/>
          <w:rFonts w:ascii="Arial" w:hAnsi="Arial" w:cs="Arial"/>
          <w:b w:val="0"/>
          <w:i w:val="0"/>
          <w:sz w:val="16"/>
          <w:szCs w:val="16"/>
        </w:rPr>
        <w:t>.</w:t>
      </w:r>
      <w:r w:rsidRPr="0018342F">
        <w:rPr>
          <w:rStyle w:val="DeltaViewInsertion"/>
          <w:rFonts w:ascii="Arial" w:hAnsi="Arial" w:cs="Arial"/>
          <w:b w:val="0"/>
          <w:bCs w:val="0"/>
          <w:i w:val="0"/>
          <w:sz w:val="16"/>
          <w:szCs w:val="16"/>
        </w:rPr>
        <w:t xml:space="preserve"> </w:t>
      </w:r>
      <w:r w:rsidRPr="0018342F">
        <w:rPr>
          <w:rStyle w:val="DeltaViewInsertion"/>
          <w:rFonts w:ascii="Arial" w:hAnsi="Arial" w:cs="Arial"/>
          <w:i w:val="0"/>
          <w:sz w:val="16"/>
          <w:szCs w:val="16"/>
        </w:rPr>
        <w:t>Średnie przedsiębiorstwa: przedsiębiorstwa, które nie są mikroprzedsiębiorstwami ani małymi przedsiębiorstwami</w:t>
      </w:r>
      <w:r w:rsidRPr="0018342F">
        <w:rPr>
          <w:rFonts w:ascii="Arial" w:hAnsi="Arial" w:cs="Arial"/>
          <w:sz w:val="16"/>
          <w:szCs w:val="16"/>
        </w:rPr>
        <w:t xml:space="preserve"> i które </w:t>
      </w:r>
      <w:r w:rsidRPr="0018342F">
        <w:rPr>
          <w:rFonts w:ascii="Arial" w:hAnsi="Arial" w:cs="Arial"/>
          <w:b/>
          <w:sz w:val="16"/>
          <w:szCs w:val="16"/>
        </w:rPr>
        <w:t>zatrudniają mniej niż 250 osób</w:t>
      </w:r>
      <w:r w:rsidRPr="0018342F">
        <w:rPr>
          <w:rFonts w:ascii="Arial" w:hAnsi="Arial" w:cs="Arial"/>
          <w:sz w:val="16"/>
          <w:szCs w:val="16"/>
        </w:rPr>
        <w:t xml:space="preserve"> i których </w:t>
      </w:r>
      <w:r w:rsidRPr="0018342F">
        <w:rPr>
          <w:rFonts w:ascii="Arial" w:hAnsi="Arial" w:cs="Arial"/>
          <w:b/>
          <w:sz w:val="16"/>
          <w:szCs w:val="16"/>
        </w:rPr>
        <w:t>roczny obrót nie przekracza 50 milionów EUR</w:t>
      </w:r>
      <w:r w:rsidRPr="0018342F">
        <w:rPr>
          <w:rFonts w:ascii="Arial" w:hAnsi="Arial" w:cs="Arial"/>
          <w:sz w:val="16"/>
          <w:szCs w:val="16"/>
        </w:rPr>
        <w:t xml:space="preserve"> </w:t>
      </w:r>
      <w:r w:rsidRPr="0018342F">
        <w:rPr>
          <w:rFonts w:ascii="Arial" w:hAnsi="Arial" w:cs="Arial"/>
          <w:b/>
          <w:i/>
          <w:sz w:val="16"/>
          <w:szCs w:val="16"/>
        </w:rPr>
        <w:t>lub</w:t>
      </w:r>
      <w:r w:rsidRPr="0018342F">
        <w:rPr>
          <w:rFonts w:ascii="Arial" w:hAnsi="Arial" w:cs="Arial"/>
          <w:sz w:val="16"/>
          <w:szCs w:val="16"/>
        </w:rPr>
        <w:t xml:space="preserve"> </w:t>
      </w:r>
      <w:r w:rsidRPr="0018342F">
        <w:rPr>
          <w:rFonts w:ascii="Arial" w:hAnsi="Arial" w:cs="Arial"/>
          <w:b/>
          <w:sz w:val="16"/>
          <w:szCs w:val="16"/>
        </w:rPr>
        <w:t>roczna suma bilansowa nie przekracza 43 milionów EUR</w:t>
      </w:r>
      <w:r w:rsidRPr="0018342F">
        <w:rPr>
          <w:rFonts w:ascii="Arial" w:hAnsi="Arial" w:cs="Arial"/>
          <w:sz w:val="16"/>
          <w:szCs w:val="16"/>
        </w:rPr>
        <w:t xml:space="preserve">. </w:t>
      </w:r>
    </w:p>
    <w:p w14:paraId="33AE5509" w14:textId="77777777" w:rsidR="002563B1" w:rsidRPr="0018342F" w:rsidRDefault="002563B1" w:rsidP="00C61D10">
      <w:pPr>
        <w:pStyle w:val="Tekstprzypisudolnego"/>
        <w:jc w:val="both"/>
        <w:rPr>
          <w:rFonts w:ascii="Arial" w:hAnsi="Arial" w:cs="Arial"/>
          <w:sz w:val="16"/>
          <w:szCs w:val="16"/>
        </w:rPr>
      </w:pPr>
      <w:r w:rsidRPr="0018342F">
        <w:rPr>
          <w:rFonts w:ascii="Arial" w:hAnsi="Arial" w:cs="Arial"/>
          <w:sz w:val="16"/>
          <w:szCs w:val="16"/>
        </w:rPr>
        <w:t>Brak zaznaczenia któregoś z kwadratów będzie oznaczał, że wykonawca jest średnim przedsiębiorstwem</w:t>
      </w:r>
      <w:r w:rsidRPr="0018342F">
        <w:rPr>
          <w:rStyle w:val="FontStyle91"/>
          <w:b w:val="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C7BAE" w14:textId="77777777" w:rsidR="002563B1" w:rsidRPr="004118B8" w:rsidRDefault="002563B1" w:rsidP="00592B9D">
    <w:pPr>
      <w:pStyle w:val="Nagwek"/>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32"/>
    <w:lvl w:ilvl="0">
      <w:start w:val="1"/>
      <w:numFmt w:val="lowerLetter"/>
      <w:lvlText w:val="%1)"/>
      <w:lvlJc w:val="left"/>
      <w:pPr>
        <w:tabs>
          <w:tab w:val="num" w:pos="340"/>
        </w:tabs>
        <w:ind w:left="397" w:hanging="284"/>
      </w:pPr>
      <w:rPr>
        <w:rFonts w:cs="Times New Roman"/>
      </w:rPr>
    </w:lvl>
  </w:abstractNum>
  <w:abstractNum w:abstractNumId="1" w15:restartNumberingAfterBreak="0">
    <w:nsid w:val="00000009"/>
    <w:multiLevelType w:val="multilevel"/>
    <w:tmpl w:val="00000009"/>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0000015"/>
    <w:multiLevelType w:val="singleLevel"/>
    <w:tmpl w:val="00000015"/>
    <w:name w:val="WW8Num51"/>
    <w:lvl w:ilvl="0">
      <w:start w:val="1"/>
      <w:numFmt w:val="lowerLetter"/>
      <w:lvlText w:val="%1)"/>
      <w:lvlJc w:val="left"/>
      <w:pPr>
        <w:tabs>
          <w:tab w:val="num" w:pos="340"/>
        </w:tabs>
        <w:ind w:left="397" w:hanging="284"/>
      </w:pPr>
      <w:rPr>
        <w:rFonts w:cs="Times New Roman"/>
      </w:rPr>
    </w:lvl>
  </w:abstractNum>
  <w:abstractNum w:abstractNumId="3" w15:restartNumberingAfterBreak="0">
    <w:nsid w:val="0512359C"/>
    <w:multiLevelType w:val="hybridMultilevel"/>
    <w:tmpl w:val="3DAA09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7A7B61"/>
    <w:multiLevelType w:val="hybridMultilevel"/>
    <w:tmpl w:val="ADB230B6"/>
    <w:lvl w:ilvl="0" w:tplc="0415000F">
      <w:start w:val="1"/>
      <w:numFmt w:val="decimal"/>
      <w:lvlText w:val="%1."/>
      <w:lvlJc w:val="left"/>
      <w:pPr>
        <w:tabs>
          <w:tab w:val="num" w:pos="720"/>
        </w:tabs>
        <w:ind w:left="720" w:hanging="360"/>
      </w:pPr>
    </w:lvl>
    <w:lvl w:ilvl="1" w:tplc="56AA3958">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7DD68EA"/>
    <w:multiLevelType w:val="hybridMultilevel"/>
    <w:tmpl w:val="F8BA98FE"/>
    <w:lvl w:ilvl="0" w:tplc="45DC75C8">
      <w:start w:val="4"/>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E5C1696"/>
    <w:multiLevelType w:val="multilevel"/>
    <w:tmpl w:val="27462602"/>
    <w:lvl w:ilvl="0">
      <w:start w:val="1"/>
      <w:numFmt w:val="decimal"/>
      <w:lvlText w:val="%1."/>
      <w:lvlJc w:val="left"/>
      <w:pPr>
        <w:tabs>
          <w:tab w:val="num" w:pos="357"/>
        </w:tabs>
        <w:ind w:left="425" w:hanging="425"/>
      </w:pPr>
      <w:rPr>
        <w:rFonts w:cs="Arial Narrow" w:hint="default"/>
      </w:rPr>
    </w:lvl>
    <w:lvl w:ilvl="1">
      <w:start w:val="1"/>
      <w:numFmt w:val="decimal"/>
      <w:isLgl/>
      <w:lvlText w:val="%1.%2."/>
      <w:lvlJc w:val="left"/>
      <w:pPr>
        <w:tabs>
          <w:tab w:val="num" w:pos="782"/>
        </w:tabs>
        <w:ind w:left="850" w:hanging="425"/>
      </w:pPr>
      <w:rPr>
        <w:rFonts w:cs="Times New Roman" w:hint="default"/>
        <w:b w:val="0"/>
        <w:color w:val="000000"/>
      </w:rPr>
    </w:lvl>
    <w:lvl w:ilvl="2">
      <w:start w:val="1"/>
      <w:numFmt w:val="lowerLetter"/>
      <w:lvlText w:val="%3)"/>
      <w:lvlJc w:val="left"/>
      <w:pPr>
        <w:tabs>
          <w:tab w:val="num" w:pos="1276"/>
        </w:tabs>
        <w:ind w:left="1276" w:hanging="426"/>
      </w:pPr>
      <w:rPr>
        <w:rFonts w:cs="Times New Roman" w:hint="default"/>
        <w:b w:val="0"/>
        <w:i w:val="0"/>
        <w:sz w:val="21"/>
        <w:szCs w:val="21"/>
      </w:rPr>
    </w:lvl>
    <w:lvl w:ilvl="3">
      <w:start w:val="1"/>
      <w:numFmt w:val="decimal"/>
      <w:isLgl/>
      <w:lvlText w:val="%1.%2.%3.%4."/>
      <w:lvlJc w:val="left"/>
      <w:pPr>
        <w:tabs>
          <w:tab w:val="num" w:pos="1632"/>
        </w:tabs>
        <w:ind w:left="1700" w:hanging="425"/>
      </w:pPr>
      <w:rPr>
        <w:rFonts w:cs="Times New Roman" w:hint="default"/>
        <w:b/>
        <w:color w:val="000000"/>
      </w:rPr>
    </w:lvl>
    <w:lvl w:ilvl="4">
      <w:start w:val="1"/>
      <w:numFmt w:val="decimal"/>
      <w:isLgl/>
      <w:lvlText w:val="%1.%2.%3.%4.%5."/>
      <w:lvlJc w:val="left"/>
      <w:pPr>
        <w:tabs>
          <w:tab w:val="num" w:pos="2057"/>
        </w:tabs>
        <w:ind w:left="2125" w:hanging="425"/>
      </w:pPr>
      <w:rPr>
        <w:rFonts w:cs="Times New Roman" w:hint="default"/>
        <w:b/>
        <w:color w:val="000000"/>
      </w:rPr>
    </w:lvl>
    <w:lvl w:ilvl="5">
      <w:start w:val="1"/>
      <w:numFmt w:val="decimal"/>
      <w:isLgl/>
      <w:lvlText w:val="%1.%2.%3.%4.%5.%6."/>
      <w:lvlJc w:val="left"/>
      <w:pPr>
        <w:tabs>
          <w:tab w:val="num" w:pos="2482"/>
        </w:tabs>
        <w:ind w:left="2550" w:hanging="425"/>
      </w:pPr>
      <w:rPr>
        <w:rFonts w:cs="Times New Roman" w:hint="default"/>
        <w:b/>
        <w:color w:val="000000"/>
      </w:rPr>
    </w:lvl>
    <w:lvl w:ilvl="6">
      <w:start w:val="1"/>
      <w:numFmt w:val="decimal"/>
      <w:isLgl/>
      <w:lvlText w:val="%1.%2.%3.%4.%5.%6.%7."/>
      <w:lvlJc w:val="left"/>
      <w:pPr>
        <w:tabs>
          <w:tab w:val="num" w:pos="2907"/>
        </w:tabs>
        <w:ind w:left="2975" w:hanging="425"/>
      </w:pPr>
      <w:rPr>
        <w:rFonts w:cs="Times New Roman" w:hint="default"/>
        <w:b/>
        <w:color w:val="000000"/>
      </w:rPr>
    </w:lvl>
    <w:lvl w:ilvl="7">
      <w:start w:val="1"/>
      <w:numFmt w:val="decimal"/>
      <w:isLgl/>
      <w:lvlText w:val="%1.%2.%3.%4.%5.%6.%7.%8."/>
      <w:lvlJc w:val="left"/>
      <w:pPr>
        <w:tabs>
          <w:tab w:val="num" w:pos="3332"/>
        </w:tabs>
        <w:ind w:left="3400" w:hanging="425"/>
      </w:pPr>
      <w:rPr>
        <w:rFonts w:cs="Times New Roman" w:hint="default"/>
        <w:b/>
        <w:color w:val="000000"/>
      </w:rPr>
    </w:lvl>
    <w:lvl w:ilvl="8">
      <w:start w:val="1"/>
      <w:numFmt w:val="decimal"/>
      <w:isLgl/>
      <w:lvlText w:val="%1.%2.%3.%4.%5.%6.%7.%8.%9."/>
      <w:lvlJc w:val="left"/>
      <w:pPr>
        <w:tabs>
          <w:tab w:val="num" w:pos="3757"/>
        </w:tabs>
        <w:ind w:left="3825" w:hanging="425"/>
      </w:pPr>
      <w:rPr>
        <w:rFonts w:cs="Times New Roman" w:hint="default"/>
        <w:b/>
        <w:color w:val="000000"/>
      </w:rPr>
    </w:lvl>
  </w:abstractNum>
  <w:abstractNum w:abstractNumId="7" w15:restartNumberingAfterBreak="0">
    <w:nsid w:val="21C82D2A"/>
    <w:multiLevelType w:val="hybridMultilevel"/>
    <w:tmpl w:val="A8F09C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B83CA7"/>
    <w:multiLevelType w:val="hybridMultilevel"/>
    <w:tmpl w:val="BAD860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D709C2"/>
    <w:multiLevelType w:val="hybridMultilevel"/>
    <w:tmpl w:val="4F3E892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E348D1"/>
    <w:multiLevelType w:val="hybridMultilevel"/>
    <w:tmpl w:val="4942C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0C1C60"/>
    <w:multiLevelType w:val="multilevel"/>
    <w:tmpl w:val="04150023"/>
    <w:styleLink w:val="Artykusekcja"/>
    <w:lvl w:ilvl="0">
      <w:start w:val="1"/>
      <w:numFmt w:val="upperRoman"/>
      <w:pStyle w:val="Nagwek1"/>
      <w:lvlText w:val="Artykuł %1."/>
      <w:lvlJc w:val="left"/>
      <w:pPr>
        <w:tabs>
          <w:tab w:val="num" w:pos="1440"/>
        </w:tabs>
        <w:ind w:left="0" w:firstLine="0"/>
      </w:pPr>
    </w:lvl>
    <w:lvl w:ilvl="1">
      <w:start w:val="1"/>
      <w:numFmt w:val="decimalZero"/>
      <w:pStyle w:val="Nagwek2"/>
      <w:isLgl/>
      <w:lvlText w:val="Sekcja %1.%2"/>
      <w:lvlJc w:val="left"/>
      <w:pPr>
        <w:tabs>
          <w:tab w:val="num" w:pos="1440"/>
        </w:tabs>
        <w:ind w:left="0" w:firstLine="0"/>
      </w:pPr>
    </w:lvl>
    <w:lvl w:ilvl="2">
      <w:start w:val="1"/>
      <w:numFmt w:val="lowerLetter"/>
      <w:pStyle w:val="Nagwek3"/>
      <w:lvlText w:val="(%3)"/>
      <w:lvlJc w:val="left"/>
      <w:pPr>
        <w:tabs>
          <w:tab w:val="num" w:pos="720"/>
        </w:tabs>
        <w:ind w:left="720" w:hanging="432"/>
      </w:pPr>
    </w:lvl>
    <w:lvl w:ilvl="3">
      <w:start w:val="1"/>
      <w:numFmt w:val="lowerRoman"/>
      <w:pStyle w:val="Nagwek4"/>
      <w:lvlText w:val="(%4)"/>
      <w:lvlJc w:val="right"/>
      <w:pPr>
        <w:tabs>
          <w:tab w:val="num" w:pos="864"/>
        </w:tabs>
        <w:ind w:left="864" w:hanging="144"/>
      </w:pPr>
    </w:lvl>
    <w:lvl w:ilvl="4">
      <w:start w:val="1"/>
      <w:numFmt w:val="decimal"/>
      <w:pStyle w:val="Nagwek5"/>
      <w:lvlText w:val="%5)"/>
      <w:lvlJc w:val="left"/>
      <w:pPr>
        <w:tabs>
          <w:tab w:val="num" w:pos="1008"/>
        </w:tabs>
        <w:ind w:left="1008" w:hanging="432"/>
      </w:pPr>
    </w:lvl>
    <w:lvl w:ilvl="5">
      <w:start w:val="1"/>
      <w:numFmt w:val="lowerLetter"/>
      <w:pStyle w:val="Nagwek6"/>
      <w:lvlText w:val="%6)"/>
      <w:lvlJc w:val="left"/>
      <w:pPr>
        <w:tabs>
          <w:tab w:val="num" w:pos="1152"/>
        </w:tabs>
        <w:ind w:left="1152" w:hanging="432"/>
      </w:pPr>
    </w:lvl>
    <w:lvl w:ilvl="6">
      <w:start w:val="1"/>
      <w:numFmt w:val="lowerRoman"/>
      <w:pStyle w:val="Nagwek7"/>
      <w:lvlText w:val="%7)"/>
      <w:lvlJc w:val="right"/>
      <w:pPr>
        <w:tabs>
          <w:tab w:val="num" w:pos="1296"/>
        </w:tabs>
        <w:ind w:left="1296" w:hanging="288"/>
      </w:pPr>
    </w:lvl>
    <w:lvl w:ilvl="7">
      <w:start w:val="1"/>
      <w:numFmt w:val="lowerLetter"/>
      <w:pStyle w:val="Nagwek8"/>
      <w:lvlText w:val="%8."/>
      <w:lvlJc w:val="left"/>
      <w:pPr>
        <w:tabs>
          <w:tab w:val="num" w:pos="1440"/>
        </w:tabs>
        <w:ind w:left="1440" w:hanging="432"/>
      </w:pPr>
    </w:lvl>
    <w:lvl w:ilvl="8">
      <w:start w:val="1"/>
      <w:numFmt w:val="lowerRoman"/>
      <w:pStyle w:val="Nagwek9"/>
      <w:lvlText w:val="%9."/>
      <w:lvlJc w:val="right"/>
      <w:pPr>
        <w:tabs>
          <w:tab w:val="num" w:pos="1584"/>
        </w:tabs>
        <w:ind w:left="1584" w:hanging="144"/>
      </w:pPr>
    </w:lvl>
  </w:abstractNum>
  <w:abstractNum w:abstractNumId="12" w15:restartNumberingAfterBreak="0">
    <w:nsid w:val="343E5B0E"/>
    <w:multiLevelType w:val="hybridMultilevel"/>
    <w:tmpl w:val="39365D3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B515987"/>
    <w:multiLevelType w:val="hybridMultilevel"/>
    <w:tmpl w:val="CE88EAE2"/>
    <w:lvl w:ilvl="0" w:tplc="877AC62A">
      <w:start w:val="3"/>
      <w:numFmt w:val="decimal"/>
      <w:lvlText w:val="%1."/>
      <w:lvlJc w:val="left"/>
      <w:pPr>
        <w:tabs>
          <w:tab w:val="num" w:pos="720"/>
        </w:tabs>
        <w:ind w:left="720" w:hanging="360"/>
      </w:pPr>
      <w:rPr>
        <w:rFonts w:ascii="Tahoma" w:hAnsi="Tahoma" w:cs="Tahoma" w:hint="default"/>
        <w:b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1F76949"/>
    <w:multiLevelType w:val="hybridMultilevel"/>
    <w:tmpl w:val="181E92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9B30FB1"/>
    <w:multiLevelType w:val="hybridMultilevel"/>
    <w:tmpl w:val="4E18402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9CB3A0F"/>
    <w:multiLevelType w:val="hybridMultilevel"/>
    <w:tmpl w:val="7640DE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5B65F9B"/>
    <w:multiLevelType w:val="hybridMultilevel"/>
    <w:tmpl w:val="1B82B4B4"/>
    <w:lvl w:ilvl="0" w:tplc="8CEE18E4">
      <w:start w:val="1"/>
      <w:numFmt w:val="decimal"/>
      <w:lvlText w:val="%1."/>
      <w:lvlJc w:val="left"/>
      <w:pPr>
        <w:ind w:left="1146" w:hanging="360"/>
      </w:pPr>
      <w:rPr>
        <w:rFonts w:ascii="Arial" w:hAnsi="Arial" w:hint="default"/>
        <w:b w:val="0"/>
        <w:i w:val="0"/>
        <w:sz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59316294"/>
    <w:multiLevelType w:val="hybridMultilevel"/>
    <w:tmpl w:val="61348A3C"/>
    <w:lvl w:ilvl="0" w:tplc="61CE8A0E">
      <w:start w:val="2"/>
      <w:numFmt w:val="decimal"/>
      <w:lvlText w:val="%1)"/>
      <w:lvlJc w:val="left"/>
      <w:pPr>
        <w:ind w:left="720" w:hanging="360"/>
      </w:pPr>
      <w:rPr>
        <w:rFonts w:ascii="Arial" w:hAnsi="Arial" w:cs="Times New Roman" w:hint="default"/>
        <w:b w:val="0"/>
        <w:bCs w:val="0"/>
        <w:i w:val="0"/>
        <w:iCs w:val="0"/>
        <w:color w:val="auto"/>
        <w:spacing w:val="0"/>
        <w:w w:val="100"/>
        <w:kern w:val="20"/>
        <w:position w:val="0"/>
        <w:sz w:val="22"/>
        <w:szCs w:val="24"/>
      </w:rPr>
    </w:lvl>
    <w:lvl w:ilvl="1" w:tplc="EDE29ABC">
      <w:start w:val="1"/>
      <w:numFmt w:val="lowerLetter"/>
      <w:lvlText w:val="%2)"/>
      <w:lvlJc w:val="left"/>
      <w:pPr>
        <w:ind w:left="1440" w:hanging="360"/>
      </w:pPr>
      <w:rPr>
        <w:rFonts w:hint="default"/>
        <w:b w:val="0"/>
        <w:color w:val="auto"/>
      </w:rPr>
    </w:lvl>
    <w:lvl w:ilvl="2" w:tplc="0838BBDA">
      <w:start w:val="14"/>
      <w:numFmt w:val="upperRoman"/>
      <w:lvlText w:val="%3."/>
      <w:lvlJc w:val="left"/>
      <w:pPr>
        <w:ind w:left="2700" w:hanging="720"/>
      </w:pPr>
      <w:rPr>
        <w:rFonts w:hint="default"/>
        <w:sz w:val="20"/>
        <w:szCs w:val="20"/>
      </w:rPr>
    </w:lvl>
    <w:lvl w:ilvl="3" w:tplc="873459E2">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9A26C97"/>
    <w:multiLevelType w:val="hybridMultilevel"/>
    <w:tmpl w:val="7302A668"/>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317C19"/>
    <w:multiLevelType w:val="hybridMultilevel"/>
    <w:tmpl w:val="02921008"/>
    <w:lvl w:ilvl="0" w:tplc="56C67AA0">
      <w:start w:val="1"/>
      <w:numFmt w:val="decimal"/>
      <w:lvlText w:val="%1."/>
      <w:lvlJc w:val="left"/>
      <w:pPr>
        <w:tabs>
          <w:tab w:val="num" w:pos="540"/>
        </w:tabs>
        <w:ind w:left="540" w:hanging="360"/>
      </w:pPr>
      <w:rPr>
        <w:b w:val="0"/>
      </w:rPr>
    </w:lvl>
    <w:lvl w:ilvl="1" w:tplc="BC827A54">
      <w:start w:val="1"/>
      <w:numFmt w:val="decimal"/>
      <w:lvlText w:val="1.%2."/>
      <w:lvlJc w:val="left"/>
      <w:pPr>
        <w:tabs>
          <w:tab w:val="num" w:pos="1070"/>
        </w:tabs>
        <w:ind w:left="1184" w:hanging="284"/>
      </w:pPr>
      <w:rPr>
        <w:rFonts w:hint="default"/>
      </w:r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1" w15:restartNumberingAfterBreak="0">
    <w:nsid w:val="5D961EE1"/>
    <w:multiLevelType w:val="hybridMultilevel"/>
    <w:tmpl w:val="E3140974"/>
    <w:lvl w:ilvl="0" w:tplc="DED07786">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0253F90"/>
    <w:multiLevelType w:val="hybridMultilevel"/>
    <w:tmpl w:val="C6926B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70153DC"/>
    <w:multiLevelType w:val="singleLevel"/>
    <w:tmpl w:val="EF788958"/>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8B064E2"/>
    <w:multiLevelType w:val="multilevel"/>
    <w:tmpl w:val="45F4F3BC"/>
    <w:lvl w:ilvl="0">
      <w:start w:val="13"/>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28A6FBC"/>
    <w:multiLevelType w:val="hybridMultilevel"/>
    <w:tmpl w:val="715433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4ED6FE5"/>
    <w:multiLevelType w:val="hybridMultilevel"/>
    <w:tmpl w:val="B306941A"/>
    <w:lvl w:ilvl="0" w:tplc="4B72DDEA">
      <w:start w:val="1"/>
      <w:numFmt w:val="decimal"/>
      <w:lvlText w:val="%1."/>
      <w:lvlJc w:val="left"/>
      <w:pPr>
        <w:tabs>
          <w:tab w:val="num" w:pos="720"/>
        </w:tabs>
        <w:ind w:left="720" w:hanging="360"/>
      </w:pPr>
      <w:rPr>
        <w:b w:val="0"/>
      </w:rPr>
    </w:lvl>
    <w:lvl w:ilvl="1" w:tplc="8BFEF026">
      <w:start w:val="1"/>
      <w:numFmt w:val="decimal"/>
      <w:lvlText w:val="2.%2."/>
      <w:lvlJc w:val="left"/>
      <w:pPr>
        <w:tabs>
          <w:tab w:val="num" w:pos="1440"/>
        </w:tabs>
        <w:ind w:left="1440" w:hanging="360"/>
      </w:pPr>
      <w:rPr>
        <w:rFonts w:hint="default"/>
        <w:b w:val="0"/>
        <w:i w:val="0"/>
        <w:color w:val="00000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76AE42E4"/>
    <w:multiLevelType w:val="hybridMultilevel"/>
    <w:tmpl w:val="F392D02E"/>
    <w:lvl w:ilvl="0" w:tplc="5CB60E3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AE2791A"/>
    <w:multiLevelType w:val="hybridMultilevel"/>
    <w:tmpl w:val="C3008C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57765745">
    <w:abstractNumId w:val="11"/>
  </w:num>
  <w:num w:numId="2" w16cid:durableId="1453598919">
    <w:abstractNumId w:val="15"/>
  </w:num>
  <w:num w:numId="3" w16cid:durableId="1436748223">
    <w:abstractNumId w:val="12"/>
  </w:num>
  <w:num w:numId="4" w16cid:durableId="1287657594">
    <w:abstractNumId w:val="4"/>
  </w:num>
  <w:num w:numId="5" w16cid:durableId="485240262">
    <w:abstractNumId w:val="23"/>
  </w:num>
  <w:num w:numId="6" w16cid:durableId="267003530">
    <w:abstractNumId w:val="13"/>
  </w:num>
  <w:num w:numId="7" w16cid:durableId="1614363165">
    <w:abstractNumId w:val="26"/>
  </w:num>
  <w:num w:numId="8" w16cid:durableId="886258559">
    <w:abstractNumId w:val="5"/>
  </w:num>
  <w:num w:numId="9" w16cid:durableId="1125151232">
    <w:abstractNumId w:val="21"/>
  </w:num>
  <w:num w:numId="10" w16cid:durableId="783041123">
    <w:abstractNumId w:val="19"/>
  </w:num>
  <w:num w:numId="11" w16cid:durableId="358169794">
    <w:abstractNumId w:val="1"/>
  </w:num>
  <w:num w:numId="12" w16cid:durableId="27293136">
    <w:abstractNumId w:val="27"/>
  </w:num>
  <w:num w:numId="13" w16cid:durableId="1031765559">
    <w:abstractNumId w:val="0"/>
  </w:num>
  <w:num w:numId="14" w16cid:durableId="1352872671">
    <w:abstractNumId w:val="2"/>
  </w:num>
  <w:num w:numId="15" w16cid:durableId="1938244178">
    <w:abstractNumId w:val="6"/>
  </w:num>
  <w:num w:numId="16" w16cid:durableId="261887939">
    <w:abstractNumId w:val="24"/>
  </w:num>
  <w:num w:numId="17" w16cid:durableId="1771470346">
    <w:abstractNumId w:val="20"/>
  </w:num>
  <w:num w:numId="18" w16cid:durableId="423039333">
    <w:abstractNumId w:val="17"/>
  </w:num>
  <w:num w:numId="19" w16cid:durableId="1426460042">
    <w:abstractNumId w:val="9"/>
  </w:num>
  <w:num w:numId="20" w16cid:durableId="1896771100">
    <w:abstractNumId w:val="18"/>
  </w:num>
  <w:num w:numId="21" w16cid:durableId="1613708422">
    <w:abstractNumId w:val="25"/>
  </w:num>
  <w:num w:numId="22" w16cid:durableId="1027289016">
    <w:abstractNumId w:val="7"/>
  </w:num>
  <w:num w:numId="23" w16cid:durableId="98763727">
    <w:abstractNumId w:val="8"/>
  </w:num>
  <w:num w:numId="24" w16cid:durableId="1908569550">
    <w:abstractNumId w:val="14"/>
  </w:num>
  <w:num w:numId="25" w16cid:durableId="1192184594">
    <w:abstractNumId w:val="28"/>
  </w:num>
  <w:num w:numId="26" w16cid:durableId="1350525581">
    <w:abstractNumId w:val="10"/>
  </w:num>
  <w:num w:numId="27" w16cid:durableId="1584683194">
    <w:abstractNumId w:val="16"/>
  </w:num>
  <w:num w:numId="28" w16cid:durableId="506285533">
    <w:abstractNumId w:val="3"/>
  </w:num>
  <w:num w:numId="29" w16cid:durableId="20955171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385"/>
    <w:rsid w:val="00000B29"/>
    <w:rsid w:val="0000365F"/>
    <w:rsid w:val="00007BBC"/>
    <w:rsid w:val="000261C0"/>
    <w:rsid w:val="000265B0"/>
    <w:rsid w:val="000463C8"/>
    <w:rsid w:val="00050391"/>
    <w:rsid w:val="00053BB9"/>
    <w:rsid w:val="00060F3E"/>
    <w:rsid w:val="00072D56"/>
    <w:rsid w:val="00075046"/>
    <w:rsid w:val="00083334"/>
    <w:rsid w:val="000908EE"/>
    <w:rsid w:val="00093543"/>
    <w:rsid w:val="000954C7"/>
    <w:rsid w:val="000B0689"/>
    <w:rsid w:val="000E05CB"/>
    <w:rsid w:val="000E099E"/>
    <w:rsid w:val="000E1F70"/>
    <w:rsid w:val="000E5F17"/>
    <w:rsid w:val="000F6EE5"/>
    <w:rsid w:val="00102370"/>
    <w:rsid w:val="001036C2"/>
    <w:rsid w:val="0010613E"/>
    <w:rsid w:val="00113385"/>
    <w:rsid w:val="00131D66"/>
    <w:rsid w:val="00135984"/>
    <w:rsid w:val="00142469"/>
    <w:rsid w:val="00155C3E"/>
    <w:rsid w:val="00156CDB"/>
    <w:rsid w:val="00161378"/>
    <w:rsid w:val="00163617"/>
    <w:rsid w:val="001716E0"/>
    <w:rsid w:val="00172423"/>
    <w:rsid w:val="00172E1E"/>
    <w:rsid w:val="0017496A"/>
    <w:rsid w:val="001809D7"/>
    <w:rsid w:val="0018342F"/>
    <w:rsid w:val="0018477D"/>
    <w:rsid w:val="00187761"/>
    <w:rsid w:val="00191855"/>
    <w:rsid w:val="0019273F"/>
    <w:rsid w:val="001A12C7"/>
    <w:rsid w:val="001C1003"/>
    <w:rsid w:val="001C538E"/>
    <w:rsid w:val="001C6C1B"/>
    <w:rsid w:val="001C7B7F"/>
    <w:rsid w:val="001D5520"/>
    <w:rsid w:val="001F551E"/>
    <w:rsid w:val="002067FE"/>
    <w:rsid w:val="002079B9"/>
    <w:rsid w:val="0021117B"/>
    <w:rsid w:val="00220836"/>
    <w:rsid w:val="00224A72"/>
    <w:rsid w:val="00225EAB"/>
    <w:rsid w:val="00234D89"/>
    <w:rsid w:val="00245374"/>
    <w:rsid w:val="0025402A"/>
    <w:rsid w:val="002563B1"/>
    <w:rsid w:val="00257BF5"/>
    <w:rsid w:val="00284C1A"/>
    <w:rsid w:val="00285E0C"/>
    <w:rsid w:val="002867C6"/>
    <w:rsid w:val="00287CEC"/>
    <w:rsid w:val="00291F81"/>
    <w:rsid w:val="00292A9D"/>
    <w:rsid w:val="00294C52"/>
    <w:rsid w:val="00295DFE"/>
    <w:rsid w:val="002A00B4"/>
    <w:rsid w:val="002A4A2A"/>
    <w:rsid w:val="002B516F"/>
    <w:rsid w:val="002C63F4"/>
    <w:rsid w:val="002D25F6"/>
    <w:rsid w:val="002D348E"/>
    <w:rsid w:val="002D6F77"/>
    <w:rsid w:val="002E623E"/>
    <w:rsid w:val="002F129D"/>
    <w:rsid w:val="002F55F2"/>
    <w:rsid w:val="003019E1"/>
    <w:rsid w:val="00305F76"/>
    <w:rsid w:val="00310D8F"/>
    <w:rsid w:val="00313722"/>
    <w:rsid w:val="003154F2"/>
    <w:rsid w:val="00336D85"/>
    <w:rsid w:val="003375BF"/>
    <w:rsid w:val="0034251D"/>
    <w:rsid w:val="0034319A"/>
    <w:rsid w:val="0034390A"/>
    <w:rsid w:val="00345C4E"/>
    <w:rsid w:val="00347DBF"/>
    <w:rsid w:val="0035528F"/>
    <w:rsid w:val="0036333C"/>
    <w:rsid w:val="003769BE"/>
    <w:rsid w:val="003814F0"/>
    <w:rsid w:val="00382F1B"/>
    <w:rsid w:val="00392531"/>
    <w:rsid w:val="003A4DB7"/>
    <w:rsid w:val="003C7D18"/>
    <w:rsid w:val="003D06D3"/>
    <w:rsid w:val="003D120D"/>
    <w:rsid w:val="003D21DE"/>
    <w:rsid w:val="003E2C0F"/>
    <w:rsid w:val="003E3043"/>
    <w:rsid w:val="003E51DB"/>
    <w:rsid w:val="003F7A63"/>
    <w:rsid w:val="00400ED7"/>
    <w:rsid w:val="004118B8"/>
    <w:rsid w:val="00421BA2"/>
    <w:rsid w:val="00424BC1"/>
    <w:rsid w:val="004405A9"/>
    <w:rsid w:val="00464CA6"/>
    <w:rsid w:val="00486AFB"/>
    <w:rsid w:val="004952D0"/>
    <w:rsid w:val="004B66A2"/>
    <w:rsid w:val="004C0162"/>
    <w:rsid w:val="004C03FD"/>
    <w:rsid w:val="004C7A97"/>
    <w:rsid w:val="004D65F4"/>
    <w:rsid w:val="004E1D45"/>
    <w:rsid w:val="004E1E5F"/>
    <w:rsid w:val="004E2F2F"/>
    <w:rsid w:val="004E5D78"/>
    <w:rsid w:val="004F4D91"/>
    <w:rsid w:val="004F726A"/>
    <w:rsid w:val="00504692"/>
    <w:rsid w:val="00507AB5"/>
    <w:rsid w:val="00511139"/>
    <w:rsid w:val="005147EA"/>
    <w:rsid w:val="0051498B"/>
    <w:rsid w:val="00517B13"/>
    <w:rsid w:val="0052011D"/>
    <w:rsid w:val="0052060F"/>
    <w:rsid w:val="00536547"/>
    <w:rsid w:val="00547E2F"/>
    <w:rsid w:val="00547E39"/>
    <w:rsid w:val="00562548"/>
    <w:rsid w:val="00574E2C"/>
    <w:rsid w:val="00592B9D"/>
    <w:rsid w:val="0059344E"/>
    <w:rsid w:val="00594A36"/>
    <w:rsid w:val="00597C2E"/>
    <w:rsid w:val="005B1180"/>
    <w:rsid w:val="005C003D"/>
    <w:rsid w:val="005C553A"/>
    <w:rsid w:val="005C7DD5"/>
    <w:rsid w:val="005D214C"/>
    <w:rsid w:val="005F0E03"/>
    <w:rsid w:val="005F1E03"/>
    <w:rsid w:val="006072C2"/>
    <w:rsid w:val="00614B21"/>
    <w:rsid w:val="00626F6C"/>
    <w:rsid w:val="00650C8A"/>
    <w:rsid w:val="00651FB2"/>
    <w:rsid w:val="0065352E"/>
    <w:rsid w:val="00657160"/>
    <w:rsid w:val="00671573"/>
    <w:rsid w:val="006737E0"/>
    <w:rsid w:val="00674037"/>
    <w:rsid w:val="00680B15"/>
    <w:rsid w:val="0068124B"/>
    <w:rsid w:val="00681413"/>
    <w:rsid w:val="0068234E"/>
    <w:rsid w:val="0069149B"/>
    <w:rsid w:val="00691CC2"/>
    <w:rsid w:val="00693779"/>
    <w:rsid w:val="00694C0E"/>
    <w:rsid w:val="00695337"/>
    <w:rsid w:val="00695EC6"/>
    <w:rsid w:val="006967ED"/>
    <w:rsid w:val="006A576E"/>
    <w:rsid w:val="006A57B6"/>
    <w:rsid w:val="006A6071"/>
    <w:rsid w:val="006A7939"/>
    <w:rsid w:val="006B374D"/>
    <w:rsid w:val="006C1251"/>
    <w:rsid w:val="006C2DB2"/>
    <w:rsid w:val="006C4D26"/>
    <w:rsid w:val="006E0E5A"/>
    <w:rsid w:val="006E76B8"/>
    <w:rsid w:val="006F1A9A"/>
    <w:rsid w:val="0070071F"/>
    <w:rsid w:val="0071434E"/>
    <w:rsid w:val="00717495"/>
    <w:rsid w:val="00717593"/>
    <w:rsid w:val="00717F49"/>
    <w:rsid w:val="007232BE"/>
    <w:rsid w:val="007253F0"/>
    <w:rsid w:val="00727857"/>
    <w:rsid w:val="00733E34"/>
    <w:rsid w:val="00743E5B"/>
    <w:rsid w:val="00750E49"/>
    <w:rsid w:val="00760152"/>
    <w:rsid w:val="007625A1"/>
    <w:rsid w:val="00764987"/>
    <w:rsid w:val="00766182"/>
    <w:rsid w:val="00775E8F"/>
    <w:rsid w:val="0077697C"/>
    <w:rsid w:val="00780C26"/>
    <w:rsid w:val="00793381"/>
    <w:rsid w:val="007A0EC7"/>
    <w:rsid w:val="007A47DC"/>
    <w:rsid w:val="007C3D61"/>
    <w:rsid w:val="007C5F32"/>
    <w:rsid w:val="007C6BFD"/>
    <w:rsid w:val="007C7137"/>
    <w:rsid w:val="007D577B"/>
    <w:rsid w:val="007E0B36"/>
    <w:rsid w:val="007E50DA"/>
    <w:rsid w:val="007F0389"/>
    <w:rsid w:val="007F03C9"/>
    <w:rsid w:val="007F1863"/>
    <w:rsid w:val="007F51D0"/>
    <w:rsid w:val="00806439"/>
    <w:rsid w:val="00810C10"/>
    <w:rsid w:val="008218E2"/>
    <w:rsid w:val="00832AC9"/>
    <w:rsid w:val="00834863"/>
    <w:rsid w:val="0083523F"/>
    <w:rsid w:val="00840139"/>
    <w:rsid w:val="00842205"/>
    <w:rsid w:val="00847FAE"/>
    <w:rsid w:val="00853359"/>
    <w:rsid w:val="00860CC6"/>
    <w:rsid w:val="0086262A"/>
    <w:rsid w:val="008716DA"/>
    <w:rsid w:val="008721E2"/>
    <w:rsid w:val="0087414F"/>
    <w:rsid w:val="00882C21"/>
    <w:rsid w:val="0088552C"/>
    <w:rsid w:val="00885DE5"/>
    <w:rsid w:val="008A471E"/>
    <w:rsid w:val="008B39F2"/>
    <w:rsid w:val="008B587E"/>
    <w:rsid w:val="008C2E79"/>
    <w:rsid w:val="008D64B0"/>
    <w:rsid w:val="008E078B"/>
    <w:rsid w:val="008F1D0F"/>
    <w:rsid w:val="008F1F45"/>
    <w:rsid w:val="008F566D"/>
    <w:rsid w:val="00912080"/>
    <w:rsid w:val="009139E7"/>
    <w:rsid w:val="0092113B"/>
    <w:rsid w:val="009234C6"/>
    <w:rsid w:val="00927752"/>
    <w:rsid w:val="00943B8C"/>
    <w:rsid w:val="00944518"/>
    <w:rsid w:val="00946BBC"/>
    <w:rsid w:val="00950B6D"/>
    <w:rsid w:val="00951189"/>
    <w:rsid w:val="00962657"/>
    <w:rsid w:val="00965AE9"/>
    <w:rsid w:val="00980ED6"/>
    <w:rsid w:val="00987138"/>
    <w:rsid w:val="009913FD"/>
    <w:rsid w:val="009A715E"/>
    <w:rsid w:val="009C352E"/>
    <w:rsid w:val="009C4F94"/>
    <w:rsid w:val="009E11F7"/>
    <w:rsid w:val="009E4AE9"/>
    <w:rsid w:val="009F1983"/>
    <w:rsid w:val="00A05554"/>
    <w:rsid w:val="00A20A8A"/>
    <w:rsid w:val="00A244C5"/>
    <w:rsid w:val="00A25A9E"/>
    <w:rsid w:val="00A26EE5"/>
    <w:rsid w:val="00A32013"/>
    <w:rsid w:val="00A34383"/>
    <w:rsid w:val="00A3460D"/>
    <w:rsid w:val="00A42194"/>
    <w:rsid w:val="00A42A8E"/>
    <w:rsid w:val="00A472BB"/>
    <w:rsid w:val="00A5661A"/>
    <w:rsid w:val="00A6026D"/>
    <w:rsid w:val="00A6124F"/>
    <w:rsid w:val="00A7415D"/>
    <w:rsid w:val="00A82DD9"/>
    <w:rsid w:val="00A9498A"/>
    <w:rsid w:val="00A962E4"/>
    <w:rsid w:val="00A9766F"/>
    <w:rsid w:val="00AB39C7"/>
    <w:rsid w:val="00AB493B"/>
    <w:rsid w:val="00AC07F2"/>
    <w:rsid w:val="00AC4858"/>
    <w:rsid w:val="00AD185A"/>
    <w:rsid w:val="00AD1FA2"/>
    <w:rsid w:val="00AE095F"/>
    <w:rsid w:val="00AE348B"/>
    <w:rsid w:val="00AE4145"/>
    <w:rsid w:val="00AF3CE0"/>
    <w:rsid w:val="00B3067F"/>
    <w:rsid w:val="00B31F20"/>
    <w:rsid w:val="00B535E0"/>
    <w:rsid w:val="00B574A9"/>
    <w:rsid w:val="00B670B9"/>
    <w:rsid w:val="00B67827"/>
    <w:rsid w:val="00B71286"/>
    <w:rsid w:val="00B772AE"/>
    <w:rsid w:val="00B936F4"/>
    <w:rsid w:val="00BA0466"/>
    <w:rsid w:val="00BA115F"/>
    <w:rsid w:val="00BA13F2"/>
    <w:rsid w:val="00BA3A78"/>
    <w:rsid w:val="00BB4797"/>
    <w:rsid w:val="00BC132F"/>
    <w:rsid w:val="00BC2FA4"/>
    <w:rsid w:val="00BC35B7"/>
    <w:rsid w:val="00BC3FC6"/>
    <w:rsid w:val="00BC4A53"/>
    <w:rsid w:val="00BC4E5A"/>
    <w:rsid w:val="00BD1F0C"/>
    <w:rsid w:val="00BE1114"/>
    <w:rsid w:val="00BE38EB"/>
    <w:rsid w:val="00C045AB"/>
    <w:rsid w:val="00C113BF"/>
    <w:rsid w:val="00C16984"/>
    <w:rsid w:val="00C21FC8"/>
    <w:rsid w:val="00C310AC"/>
    <w:rsid w:val="00C3244C"/>
    <w:rsid w:val="00C4533E"/>
    <w:rsid w:val="00C45738"/>
    <w:rsid w:val="00C47474"/>
    <w:rsid w:val="00C55756"/>
    <w:rsid w:val="00C61D10"/>
    <w:rsid w:val="00C6515B"/>
    <w:rsid w:val="00C72973"/>
    <w:rsid w:val="00C8330C"/>
    <w:rsid w:val="00C92722"/>
    <w:rsid w:val="00CA326F"/>
    <w:rsid w:val="00CB7C1E"/>
    <w:rsid w:val="00CC0CCD"/>
    <w:rsid w:val="00CC1B26"/>
    <w:rsid w:val="00CC6945"/>
    <w:rsid w:val="00CE1DB2"/>
    <w:rsid w:val="00CE32F4"/>
    <w:rsid w:val="00CF0FB3"/>
    <w:rsid w:val="00D02B96"/>
    <w:rsid w:val="00D069BE"/>
    <w:rsid w:val="00D075A0"/>
    <w:rsid w:val="00D07E26"/>
    <w:rsid w:val="00D14D19"/>
    <w:rsid w:val="00D14FD4"/>
    <w:rsid w:val="00D15262"/>
    <w:rsid w:val="00D16302"/>
    <w:rsid w:val="00D16A43"/>
    <w:rsid w:val="00D31790"/>
    <w:rsid w:val="00D404B3"/>
    <w:rsid w:val="00D42B63"/>
    <w:rsid w:val="00D45C91"/>
    <w:rsid w:val="00D52C30"/>
    <w:rsid w:val="00D52E4A"/>
    <w:rsid w:val="00D67C4E"/>
    <w:rsid w:val="00D914B7"/>
    <w:rsid w:val="00D96929"/>
    <w:rsid w:val="00DB3A34"/>
    <w:rsid w:val="00DC027C"/>
    <w:rsid w:val="00DC4B55"/>
    <w:rsid w:val="00DC4FF1"/>
    <w:rsid w:val="00DE2CFF"/>
    <w:rsid w:val="00DE5582"/>
    <w:rsid w:val="00DF4C54"/>
    <w:rsid w:val="00DF7C43"/>
    <w:rsid w:val="00E029DC"/>
    <w:rsid w:val="00E06672"/>
    <w:rsid w:val="00E10BBF"/>
    <w:rsid w:val="00E15D12"/>
    <w:rsid w:val="00E164C0"/>
    <w:rsid w:val="00E30494"/>
    <w:rsid w:val="00E348A1"/>
    <w:rsid w:val="00E4676C"/>
    <w:rsid w:val="00E47988"/>
    <w:rsid w:val="00E5415A"/>
    <w:rsid w:val="00E5432F"/>
    <w:rsid w:val="00E55D1D"/>
    <w:rsid w:val="00E67C58"/>
    <w:rsid w:val="00E77D10"/>
    <w:rsid w:val="00EA063B"/>
    <w:rsid w:val="00EA2D59"/>
    <w:rsid w:val="00EA7A89"/>
    <w:rsid w:val="00EA7B7D"/>
    <w:rsid w:val="00EC0072"/>
    <w:rsid w:val="00EE1939"/>
    <w:rsid w:val="00EE4CD5"/>
    <w:rsid w:val="00EF4033"/>
    <w:rsid w:val="00EF7284"/>
    <w:rsid w:val="00F0766F"/>
    <w:rsid w:val="00F115C0"/>
    <w:rsid w:val="00F1624E"/>
    <w:rsid w:val="00F24DBE"/>
    <w:rsid w:val="00F27B6D"/>
    <w:rsid w:val="00F32D20"/>
    <w:rsid w:val="00F33314"/>
    <w:rsid w:val="00F33645"/>
    <w:rsid w:val="00F37D41"/>
    <w:rsid w:val="00F4212F"/>
    <w:rsid w:val="00F43220"/>
    <w:rsid w:val="00F43375"/>
    <w:rsid w:val="00F44106"/>
    <w:rsid w:val="00F70811"/>
    <w:rsid w:val="00F85035"/>
    <w:rsid w:val="00F914C3"/>
    <w:rsid w:val="00FA3C79"/>
    <w:rsid w:val="00FA4F07"/>
    <w:rsid w:val="00FB6956"/>
    <w:rsid w:val="00FC6CB6"/>
    <w:rsid w:val="00FE0421"/>
    <w:rsid w:val="00FE1DBC"/>
    <w:rsid w:val="00FE22C4"/>
    <w:rsid w:val="00FE7C17"/>
    <w:rsid w:val="00FF034C"/>
    <w:rsid w:val="00FF1D58"/>
    <w:rsid w:val="00FF30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48313E30"/>
  <w15:chartTrackingRefBased/>
  <w15:docId w15:val="{8DDAE96D-A4F3-4278-967D-2B298B77C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aliases w:val="Standardowy1"/>
    <w:qFormat/>
    <w:rsid w:val="00113385"/>
    <w:rPr>
      <w:sz w:val="24"/>
      <w:szCs w:val="24"/>
    </w:rPr>
  </w:style>
  <w:style w:type="paragraph" w:styleId="Nagwek1">
    <w:name w:val="heading 1"/>
    <w:basedOn w:val="Normalny"/>
    <w:next w:val="Normalny"/>
    <w:qFormat/>
    <w:rsid w:val="00113385"/>
    <w:pPr>
      <w:keepNext/>
      <w:numPr>
        <w:numId w:val="1"/>
      </w:numPr>
      <w:outlineLvl w:val="0"/>
    </w:pPr>
    <w:rPr>
      <w:b/>
    </w:rPr>
  </w:style>
  <w:style w:type="paragraph" w:styleId="Nagwek2">
    <w:name w:val="heading 2"/>
    <w:basedOn w:val="Normalny"/>
    <w:next w:val="Normalny"/>
    <w:qFormat/>
    <w:rsid w:val="00113385"/>
    <w:pPr>
      <w:keepNext/>
      <w:numPr>
        <w:ilvl w:val="1"/>
        <w:numId w:val="1"/>
      </w:numPr>
      <w:outlineLvl w:val="1"/>
    </w:pPr>
    <w:rPr>
      <w:b/>
    </w:rPr>
  </w:style>
  <w:style w:type="paragraph" w:styleId="Nagwek3">
    <w:name w:val="heading 3"/>
    <w:basedOn w:val="Normalny"/>
    <w:next w:val="Normalny"/>
    <w:qFormat/>
    <w:rsid w:val="00113385"/>
    <w:pPr>
      <w:keepNext/>
      <w:numPr>
        <w:ilvl w:val="2"/>
        <w:numId w:val="1"/>
      </w:numPr>
      <w:outlineLvl w:val="2"/>
    </w:pPr>
    <w:rPr>
      <w:b/>
    </w:rPr>
  </w:style>
  <w:style w:type="paragraph" w:styleId="Nagwek4">
    <w:name w:val="heading 4"/>
    <w:basedOn w:val="Normalny"/>
    <w:next w:val="Normalny"/>
    <w:qFormat/>
    <w:rsid w:val="00113385"/>
    <w:pPr>
      <w:keepNext/>
      <w:numPr>
        <w:ilvl w:val="3"/>
        <w:numId w:val="1"/>
      </w:numPr>
      <w:jc w:val="center"/>
      <w:outlineLvl w:val="3"/>
    </w:pPr>
    <w:rPr>
      <w:b/>
      <w:bCs/>
    </w:rPr>
  </w:style>
  <w:style w:type="paragraph" w:styleId="Nagwek5">
    <w:name w:val="heading 5"/>
    <w:basedOn w:val="Normalny"/>
    <w:next w:val="Normalny"/>
    <w:qFormat/>
    <w:rsid w:val="00113385"/>
    <w:pPr>
      <w:keepNext/>
      <w:numPr>
        <w:ilvl w:val="4"/>
        <w:numId w:val="1"/>
      </w:numPr>
      <w:jc w:val="both"/>
      <w:outlineLvl w:val="4"/>
    </w:pPr>
    <w:rPr>
      <w:rFonts w:ascii="Tahoma" w:hAnsi="Tahoma" w:cs="Tahoma"/>
      <w:b/>
    </w:rPr>
  </w:style>
  <w:style w:type="paragraph" w:styleId="Nagwek6">
    <w:name w:val="heading 6"/>
    <w:basedOn w:val="Normalny"/>
    <w:next w:val="Normalny"/>
    <w:qFormat/>
    <w:rsid w:val="00113385"/>
    <w:pPr>
      <w:keepNext/>
      <w:numPr>
        <w:ilvl w:val="5"/>
        <w:numId w:val="1"/>
      </w:numPr>
      <w:jc w:val="both"/>
      <w:outlineLvl w:val="5"/>
    </w:pPr>
    <w:rPr>
      <w:rFonts w:ascii="Tahoma" w:hAnsi="Tahoma" w:cs="Tahoma"/>
      <w:u w:val="single"/>
    </w:rPr>
  </w:style>
  <w:style w:type="paragraph" w:styleId="Nagwek7">
    <w:name w:val="heading 7"/>
    <w:basedOn w:val="Normalny"/>
    <w:next w:val="Normalny"/>
    <w:qFormat/>
    <w:rsid w:val="00113385"/>
    <w:pPr>
      <w:keepNext/>
      <w:numPr>
        <w:ilvl w:val="6"/>
        <w:numId w:val="1"/>
      </w:numPr>
      <w:jc w:val="both"/>
      <w:outlineLvl w:val="6"/>
    </w:pPr>
    <w:rPr>
      <w:rFonts w:ascii="Tahoma" w:hAnsi="Tahoma" w:cs="Tahoma"/>
      <w:u w:val="single"/>
    </w:rPr>
  </w:style>
  <w:style w:type="paragraph" w:styleId="Nagwek8">
    <w:name w:val="heading 8"/>
    <w:basedOn w:val="Normalny"/>
    <w:next w:val="Normalny"/>
    <w:qFormat/>
    <w:rsid w:val="00113385"/>
    <w:pPr>
      <w:keepNext/>
      <w:numPr>
        <w:ilvl w:val="7"/>
        <w:numId w:val="1"/>
      </w:numPr>
      <w:jc w:val="both"/>
      <w:outlineLvl w:val="7"/>
    </w:pPr>
    <w:rPr>
      <w:rFonts w:ascii="Tahoma" w:hAnsi="Tahoma" w:cs="Tahoma"/>
      <w:b/>
      <w:bCs/>
    </w:rPr>
  </w:style>
  <w:style w:type="paragraph" w:styleId="Nagwek9">
    <w:name w:val="heading 9"/>
    <w:basedOn w:val="Normalny"/>
    <w:next w:val="Normalny"/>
    <w:qFormat/>
    <w:rsid w:val="00113385"/>
    <w:pPr>
      <w:keepNext/>
      <w:numPr>
        <w:ilvl w:val="8"/>
        <w:numId w:val="1"/>
      </w:numPr>
      <w:jc w:val="both"/>
      <w:outlineLvl w:val="8"/>
    </w:pPr>
    <w:rPr>
      <w:rFonts w:ascii="Tahoma" w:hAnsi="Tahoma" w:cs="Tahoma"/>
      <w:b/>
      <w:color w:val="FF0000"/>
      <w:lang w:val="de-D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semiHidden/>
    <w:rsid w:val="00113385"/>
    <w:rPr>
      <w:vertAlign w:val="superscript"/>
    </w:rPr>
  </w:style>
  <w:style w:type="paragraph" w:styleId="Tekstprzypisudolnego">
    <w:name w:val="footnote text"/>
    <w:basedOn w:val="Normalny"/>
    <w:next w:val="Normalny"/>
    <w:semiHidden/>
    <w:rsid w:val="00113385"/>
    <w:pPr>
      <w:overflowPunct w:val="0"/>
      <w:autoSpaceDE w:val="0"/>
      <w:autoSpaceDN w:val="0"/>
      <w:adjustRightInd w:val="0"/>
      <w:textAlignment w:val="baseline"/>
    </w:pPr>
    <w:rPr>
      <w:bCs/>
      <w:sz w:val="20"/>
      <w:szCs w:val="20"/>
    </w:rPr>
  </w:style>
  <w:style w:type="numbering" w:styleId="Artykusekcja">
    <w:name w:val="Outline List 3"/>
    <w:basedOn w:val="Bezlisty"/>
    <w:rsid w:val="00113385"/>
    <w:pPr>
      <w:numPr>
        <w:numId w:val="1"/>
      </w:numPr>
    </w:pPr>
  </w:style>
  <w:style w:type="paragraph" w:customStyle="1" w:styleId="a">
    <w:basedOn w:val="Normalny"/>
    <w:rsid w:val="00113385"/>
    <w:pPr>
      <w:tabs>
        <w:tab w:val="left" w:pos="709"/>
      </w:tabs>
    </w:pPr>
    <w:rPr>
      <w:rFonts w:ascii="Tahoma" w:hAnsi="Tahoma"/>
    </w:rPr>
  </w:style>
  <w:style w:type="paragraph" w:styleId="Tekstdymka">
    <w:name w:val="Balloon Text"/>
    <w:basedOn w:val="Normalny"/>
    <w:semiHidden/>
    <w:rsid w:val="00161378"/>
    <w:rPr>
      <w:rFonts w:ascii="Tahoma" w:hAnsi="Tahoma" w:cs="Tahoma"/>
      <w:sz w:val="16"/>
      <w:szCs w:val="16"/>
    </w:rPr>
  </w:style>
  <w:style w:type="paragraph" w:customStyle="1" w:styleId="Tretekstu">
    <w:name w:val="Treść tekstu"/>
    <w:basedOn w:val="Normalny"/>
    <w:qFormat/>
    <w:rsid w:val="00D075A0"/>
    <w:pPr>
      <w:autoSpaceDE w:val="0"/>
      <w:autoSpaceDN w:val="0"/>
      <w:adjustRightInd w:val="0"/>
      <w:spacing w:after="120"/>
      <w:jc w:val="both"/>
    </w:pPr>
    <w:rPr>
      <w:rFonts w:ascii="Arial" w:eastAsia="Calibri" w:hAnsi="Arial" w:cs="Arial"/>
      <w:sz w:val="22"/>
      <w:szCs w:val="22"/>
    </w:rPr>
  </w:style>
  <w:style w:type="paragraph" w:styleId="Nagwek">
    <w:name w:val="header"/>
    <w:basedOn w:val="Normalny"/>
    <w:rsid w:val="00EA2D59"/>
    <w:pPr>
      <w:tabs>
        <w:tab w:val="center" w:pos="4536"/>
        <w:tab w:val="right" w:pos="9072"/>
      </w:tabs>
    </w:pPr>
    <w:rPr>
      <w:lang w:eastAsia="en-US"/>
    </w:rPr>
  </w:style>
  <w:style w:type="paragraph" w:customStyle="1" w:styleId="tekstdokumentu">
    <w:name w:val="tekst dokumentu"/>
    <w:basedOn w:val="Normalny"/>
    <w:autoRedefine/>
    <w:rsid w:val="00847FAE"/>
    <w:pPr>
      <w:tabs>
        <w:tab w:val="left" w:pos="2160"/>
      </w:tabs>
      <w:spacing w:after="180"/>
    </w:pPr>
    <w:rPr>
      <w:rFonts w:ascii="Arial" w:hAnsi="Arial" w:cs="Arial"/>
      <w:b/>
      <w:color w:val="000000"/>
      <w:sz w:val="22"/>
      <w:szCs w:val="22"/>
    </w:rPr>
  </w:style>
  <w:style w:type="paragraph" w:customStyle="1" w:styleId="Standard">
    <w:name w:val="Standard"/>
    <w:rsid w:val="00245374"/>
    <w:pPr>
      <w:widowControl w:val="0"/>
      <w:autoSpaceDE w:val="0"/>
      <w:autoSpaceDN w:val="0"/>
      <w:adjustRightInd w:val="0"/>
    </w:pPr>
    <w:rPr>
      <w:sz w:val="24"/>
      <w:szCs w:val="24"/>
    </w:rPr>
  </w:style>
  <w:style w:type="paragraph" w:styleId="Tekstpodstawowy">
    <w:name w:val="Body Text"/>
    <w:basedOn w:val="Normalny"/>
    <w:link w:val="TekstpodstawowyZnak"/>
    <w:semiHidden/>
    <w:rsid w:val="0052060F"/>
    <w:rPr>
      <w:rFonts w:ascii="Arial" w:hAnsi="Arial" w:cs="Arial"/>
    </w:rPr>
  </w:style>
  <w:style w:type="character" w:styleId="Pogrubienie">
    <w:name w:val="Strong"/>
    <w:aliases w:val="Normalny + Arial,10 pt,Rozstrzelone o  0,1 pt"/>
    <w:qFormat/>
    <w:rsid w:val="0052060F"/>
    <w:rPr>
      <w:b/>
      <w:bCs/>
    </w:rPr>
  </w:style>
  <w:style w:type="character" w:customStyle="1" w:styleId="TekstpodstawowyZnak">
    <w:name w:val="Tekst podstawowy Znak"/>
    <w:link w:val="Tekstpodstawowy"/>
    <w:rsid w:val="0052060F"/>
    <w:rPr>
      <w:rFonts w:ascii="Arial" w:hAnsi="Arial" w:cs="Arial"/>
      <w:sz w:val="24"/>
      <w:szCs w:val="24"/>
      <w:lang w:val="pl-PL" w:eastAsia="pl-PL" w:bidi="ar-SA"/>
    </w:rPr>
  </w:style>
  <w:style w:type="paragraph" w:styleId="Stopka">
    <w:name w:val="footer"/>
    <w:basedOn w:val="Normalny"/>
    <w:link w:val="StopkaZnak"/>
    <w:rsid w:val="00FE0421"/>
    <w:pPr>
      <w:tabs>
        <w:tab w:val="center" w:pos="4536"/>
        <w:tab w:val="right" w:pos="9072"/>
      </w:tabs>
    </w:pPr>
  </w:style>
  <w:style w:type="character" w:customStyle="1" w:styleId="StopkaZnak">
    <w:name w:val="Stopka Znak"/>
    <w:link w:val="Stopka"/>
    <w:semiHidden/>
    <w:locked/>
    <w:rsid w:val="00FE0421"/>
    <w:rPr>
      <w:sz w:val="24"/>
      <w:szCs w:val="24"/>
      <w:lang w:val="pl-PL" w:eastAsia="pl-PL" w:bidi="ar-SA"/>
    </w:rPr>
  </w:style>
  <w:style w:type="paragraph" w:customStyle="1" w:styleId="Default">
    <w:name w:val="Default"/>
    <w:rsid w:val="002079B9"/>
    <w:pPr>
      <w:autoSpaceDE w:val="0"/>
      <w:autoSpaceDN w:val="0"/>
      <w:adjustRightInd w:val="0"/>
    </w:pPr>
    <w:rPr>
      <w:rFonts w:ascii="Calibri" w:hAnsi="Calibri"/>
      <w:color w:val="000000"/>
      <w:sz w:val="24"/>
      <w:szCs w:val="24"/>
    </w:rPr>
  </w:style>
  <w:style w:type="character" w:styleId="Odwoaniedokomentarza">
    <w:name w:val="annotation reference"/>
    <w:semiHidden/>
    <w:rsid w:val="00DE2CFF"/>
    <w:rPr>
      <w:rFonts w:cs="Times New Roman"/>
      <w:sz w:val="16"/>
      <w:szCs w:val="16"/>
    </w:rPr>
  </w:style>
  <w:style w:type="paragraph" w:styleId="Tekstkomentarza">
    <w:name w:val="annotation text"/>
    <w:basedOn w:val="Normalny"/>
    <w:link w:val="TekstkomentarzaZnak"/>
    <w:semiHidden/>
    <w:rsid w:val="00DE2CFF"/>
    <w:pPr>
      <w:suppressAutoHyphens/>
    </w:pPr>
    <w:rPr>
      <w:rFonts w:ascii="Arial" w:eastAsia="Calibri" w:hAnsi="Arial"/>
      <w:sz w:val="20"/>
      <w:szCs w:val="20"/>
      <w:lang w:eastAsia="ar-SA"/>
    </w:rPr>
  </w:style>
  <w:style w:type="character" w:customStyle="1" w:styleId="TekstkomentarzaZnak">
    <w:name w:val="Tekst komentarza Znak"/>
    <w:link w:val="Tekstkomentarza"/>
    <w:semiHidden/>
    <w:locked/>
    <w:rsid w:val="00DE2CFF"/>
    <w:rPr>
      <w:rFonts w:ascii="Arial" w:eastAsia="Calibri" w:hAnsi="Arial"/>
      <w:lang w:val="pl-PL" w:eastAsia="ar-SA" w:bidi="ar-SA"/>
    </w:rPr>
  </w:style>
  <w:style w:type="paragraph" w:styleId="Tekstprzypisukocowego">
    <w:name w:val="endnote text"/>
    <w:basedOn w:val="Normalny"/>
    <w:semiHidden/>
    <w:rsid w:val="003D120D"/>
    <w:rPr>
      <w:sz w:val="20"/>
      <w:szCs w:val="20"/>
    </w:rPr>
  </w:style>
  <w:style w:type="character" w:styleId="Odwoanieprzypisukocowego">
    <w:name w:val="endnote reference"/>
    <w:semiHidden/>
    <w:rsid w:val="003D120D"/>
    <w:rPr>
      <w:vertAlign w:val="superscript"/>
    </w:rPr>
  </w:style>
  <w:style w:type="paragraph" w:customStyle="1" w:styleId="Akapitzlist1">
    <w:name w:val="Akapit z listą1"/>
    <w:basedOn w:val="Normalny"/>
    <w:rsid w:val="00D67C4E"/>
    <w:pPr>
      <w:spacing w:before="200" w:line="276" w:lineRule="auto"/>
      <w:ind w:left="357" w:hanging="357"/>
      <w:jc w:val="both"/>
    </w:pPr>
    <w:rPr>
      <w:rFonts w:ascii="Calibri" w:hAnsi="Calibri"/>
      <w:kern w:val="1"/>
      <w:sz w:val="22"/>
      <w:szCs w:val="22"/>
    </w:rPr>
  </w:style>
  <w:style w:type="character" w:styleId="Numerstrony">
    <w:name w:val="page number"/>
    <w:basedOn w:val="Domylnaczcionkaakapitu"/>
    <w:rsid w:val="00853359"/>
  </w:style>
  <w:style w:type="paragraph" w:styleId="Tematkomentarza">
    <w:name w:val="annotation subject"/>
    <w:basedOn w:val="Tekstkomentarza"/>
    <w:next w:val="Tekstkomentarza"/>
    <w:link w:val="TematkomentarzaZnak"/>
    <w:rsid w:val="00A9766F"/>
    <w:pPr>
      <w:suppressAutoHyphens w:val="0"/>
    </w:pPr>
    <w:rPr>
      <w:b/>
      <w:bCs/>
    </w:rPr>
  </w:style>
  <w:style w:type="character" w:customStyle="1" w:styleId="TematkomentarzaZnak">
    <w:name w:val="Temat komentarza Znak"/>
    <w:link w:val="Tematkomentarza"/>
    <w:rsid w:val="00A9766F"/>
    <w:rPr>
      <w:rFonts w:ascii="Arial" w:eastAsia="Calibri" w:hAnsi="Arial"/>
      <w:b/>
      <w:bCs/>
      <w:lang w:val="pl-PL" w:eastAsia="ar-SA" w:bidi="ar-SA"/>
    </w:rPr>
  </w:style>
  <w:style w:type="table" w:styleId="Tabela-Siatka">
    <w:name w:val="Table Grid"/>
    <w:basedOn w:val="Standardowy"/>
    <w:rsid w:val="00650C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
    <w:name w:val="tytuł"/>
    <w:basedOn w:val="Normalny"/>
    <w:next w:val="Normalny"/>
    <w:autoRedefine/>
    <w:rsid w:val="006967ED"/>
    <w:pPr>
      <w:spacing w:before="120"/>
      <w:ind w:left="540" w:hanging="540"/>
      <w:jc w:val="both"/>
    </w:pPr>
    <w:rPr>
      <w:rFonts w:ascii="Arial" w:eastAsia="MS Mincho" w:hAnsi="Arial" w:cs="Arial"/>
      <w:b/>
      <w:sz w:val="22"/>
      <w:szCs w:val="22"/>
    </w:rPr>
  </w:style>
  <w:style w:type="paragraph" w:styleId="Tekstpodstawowy3">
    <w:name w:val="Body Text 3"/>
    <w:basedOn w:val="Normalny"/>
    <w:rsid w:val="00135984"/>
    <w:pPr>
      <w:spacing w:after="120"/>
    </w:pPr>
    <w:rPr>
      <w:sz w:val="16"/>
      <w:szCs w:val="16"/>
    </w:rPr>
  </w:style>
  <w:style w:type="paragraph" w:customStyle="1" w:styleId="Znak">
    <w:name w:val="Znak"/>
    <w:basedOn w:val="Normalny"/>
    <w:rsid w:val="00135984"/>
    <w:pPr>
      <w:tabs>
        <w:tab w:val="left" w:pos="709"/>
      </w:tabs>
      <w:spacing w:line="360" w:lineRule="auto"/>
      <w:jc w:val="both"/>
    </w:pPr>
    <w:rPr>
      <w:rFonts w:ascii="Tahoma" w:hAnsi="Tahoma"/>
      <w:color w:val="000000"/>
      <w:sz w:val="20"/>
      <w:lang w:eastAsia="en-US"/>
    </w:rPr>
  </w:style>
  <w:style w:type="character" w:customStyle="1" w:styleId="DeltaViewInsertion">
    <w:name w:val="DeltaView Insertion"/>
    <w:rsid w:val="00946BBC"/>
    <w:rPr>
      <w:b/>
      <w:i/>
      <w:spacing w:val="0"/>
    </w:rPr>
  </w:style>
  <w:style w:type="character" w:customStyle="1" w:styleId="FontStyle91">
    <w:name w:val="Font Style91"/>
    <w:rsid w:val="00946BBC"/>
    <w:rPr>
      <w:rFonts w:ascii="Arial" w:hAnsi="Arial" w:cs="Arial"/>
      <w:b/>
      <w:bCs/>
      <w:sz w:val="10"/>
      <w:szCs w:val="10"/>
    </w:rPr>
  </w:style>
  <w:style w:type="paragraph" w:styleId="Akapitzlist">
    <w:name w:val="List Paragraph"/>
    <w:basedOn w:val="Normalny"/>
    <w:uiPriority w:val="34"/>
    <w:qFormat/>
    <w:rsid w:val="009234C6"/>
    <w:pPr>
      <w:ind w:left="708"/>
    </w:pPr>
  </w:style>
  <w:style w:type="paragraph" w:styleId="Zwykytekst">
    <w:name w:val="Plain Text"/>
    <w:basedOn w:val="Normalny"/>
    <w:link w:val="ZwykytekstZnak"/>
    <w:uiPriority w:val="99"/>
    <w:unhideWhenUsed/>
    <w:rsid w:val="00693779"/>
    <w:rPr>
      <w:rFonts w:ascii="Calibri" w:eastAsia="Calibri" w:hAnsi="Calibri"/>
      <w:sz w:val="22"/>
      <w:szCs w:val="21"/>
      <w:lang w:val="x-none" w:eastAsia="en-US"/>
    </w:rPr>
  </w:style>
  <w:style w:type="character" w:customStyle="1" w:styleId="ZwykytekstZnak">
    <w:name w:val="Zwykły tekst Znak"/>
    <w:link w:val="Zwykytekst"/>
    <w:uiPriority w:val="99"/>
    <w:rsid w:val="00693779"/>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828750">
      <w:bodyDiv w:val="1"/>
      <w:marLeft w:val="0"/>
      <w:marRight w:val="0"/>
      <w:marTop w:val="0"/>
      <w:marBottom w:val="0"/>
      <w:divBdr>
        <w:top w:val="none" w:sz="0" w:space="0" w:color="auto"/>
        <w:left w:val="none" w:sz="0" w:space="0" w:color="auto"/>
        <w:bottom w:val="none" w:sz="0" w:space="0" w:color="auto"/>
        <w:right w:val="none" w:sz="0" w:space="0" w:color="auto"/>
      </w:divBdr>
    </w:div>
    <w:div w:id="1562600030">
      <w:bodyDiv w:val="1"/>
      <w:marLeft w:val="0"/>
      <w:marRight w:val="0"/>
      <w:marTop w:val="0"/>
      <w:marBottom w:val="0"/>
      <w:divBdr>
        <w:top w:val="none" w:sz="0" w:space="0" w:color="auto"/>
        <w:left w:val="none" w:sz="0" w:space="0" w:color="auto"/>
        <w:bottom w:val="none" w:sz="0" w:space="0" w:color="auto"/>
        <w:right w:val="none" w:sz="0" w:space="0" w:color="auto"/>
      </w:divBdr>
    </w:div>
    <w:div w:id="196827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CD641-B09A-48CC-9C3F-2C73D2936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564</Words>
  <Characters>3837</Characters>
  <Application>Microsoft Office Word</Application>
  <DocSecurity>6</DocSecurity>
  <Lines>31</Lines>
  <Paragraphs>8</Paragraphs>
  <ScaleCrop>false</ScaleCrop>
  <HeadingPairs>
    <vt:vector size="2" baseType="variant">
      <vt:variant>
        <vt:lpstr>Tytuł</vt:lpstr>
      </vt:variant>
      <vt:variant>
        <vt:i4>1</vt:i4>
      </vt:variant>
    </vt:vector>
  </HeadingPairs>
  <TitlesOfParts>
    <vt:vector size="1" baseType="lpstr">
      <vt:lpstr>Załącznik nr 7 do SIWZ</vt:lpstr>
    </vt:vector>
  </TitlesOfParts>
  <Company>Microsoft</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7 do SIWZ</dc:title>
  <dc:subject/>
  <dc:creator>Michal_K</dc:creator>
  <cp:keywords/>
  <cp:lastModifiedBy>Paweł Krystynowicz</cp:lastModifiedBy>
  <cp:revision>2</cp:revision>
  <cp:lastPrinted>2026-03-24T10:56:00Z</cp:lastPrinted>
  <dcterms:created xsi:type="dcterms:W3CDTF">2026-04-16T10:21:00Z</dcterms:created>
  <dcterms:modified xsi:type="dcterms:W3CDTF">2026-04-16T10:21:00Z</dcterms:modified>
</cp:coreProperties>
</file>